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B9663C">
      <w:pPr>
        <w:jc w:val="center"/>
      </w:pPr>
      <w:bookmarkStart w:id="0" w:name="_GoBack"/>
      <w:bookmarkEnd w:id="0"/>
      <w:r>
        <w:rPr>
          <w:rFonts w:ascii="Times New Roman" w:hAnsi="Times New Roman"/>
          <w:b/>
          <w:color w:val="5B2C6F"/>
          <w:sz w:val="44"/>
        </w:rPr>
        <w:t>GreyMind Press</w:t>
      </w:r>
    </w:p>
    <w:p w14:paraId="6A0BC9EF">
      <w:pPr>
        <w:jc w:val="center"/>
      </w:pPr>
      <w:r>
        <w:rPr>
          <w:b/>
          <w:sz w:val="32"/>
        </w:rPr>
        <w:t>Book Proposal Form</w:t>
      </w:r>
    </w:p>
    <w:p w14:paraId="60407316">
      <w:pPr>
        <w:jc w:val="center"/>
      </w:pPr>
      <w:r>
        <w:rPr>
          <w:i/>
          <w:sz w:val="18"/>
        </w:rPr>
        <w:t>Academic, professional, technical, scholarly, and applied books</w:t>
      </w:r>
    </w:p>
    <w:p w14:paraId="4C51FB09">
      <w:r>
        <w:rPr>
          <w:b/>
        </w:rPr>
        <w:t>Purpose of this form</w:t>
      </w:r>
    </w:p>
    <w:p w14:paraId="479B6F1D">
      <w:r>
        <w:t>This form is used by GreyMind Press to evaluate a proposed book project. It is a proposal and editorial-evaluation document only. It is not the final book-production or manuscript-typesetting template.</w:t>
      </w:r>
    </w:p>
    <w:p w14:paraId="0FA55710">
      <w:r>
        <w:rPr>
          <w:b/>
        </w:rPr>
        <w:t>How to use the editable Word form</w:t>
      </w:r>
    </w:p>
    <w:p w14:paraId="72A5BCD4">
      <w:r>
        <w:t>Click or tap inside each grey response field and replace the placeholder text with your answer. Response areas and table rows expand as needed. Replace ☐ with ☒ for selected options, or use Word’s symbol/checkbox tools if preferred.</w:t>
      </w:r>
    </w:p>
    <w:p w14:paraId="3CAD880B">
      <w:r>
        <w:rPr>
          <w:b/>
        </w:rPr>
        <w:t>Submission</w:t>
      </w:r>
    </w:p>
    <w:p w14:paraId="10616B35">
      <w:r>
        <w:t>Submit the completed proposal together with any requested sample material through the current GreyMind Press contact or submission route published on the official GreyMind website.</w:t>
      </w:r>
    </w:p>
    <w:p w14:paraId="65F31019">
      <w:pPr>
        <w:pBdr>
          <w:bottom w:val="single" w:color="B7B7B7" w:sz="8" w:space="1"/>
        </w:pBdr>
        <w:spacing w:after="80"/>
      </w:pPr>
    </w:p>
    <w:p w14:paraId="11A3C617">
      <w:pPr>
        <w:pStyle w:val="2"/>
        <w:keepNext/>
      </w:pPr>
      <w:r>
        <w:t>1  Proposal Administration</w:t>
      </w:r>
    </w:p>
    <w:tbl>
      <w:tblPr>
        <w:tblStyle w:val="1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6350"/>
      </w:tblGrid>
      <w:tr w14:paraId="6B25A6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7F3F50D3">
            <w:pPr>
              <w:spacing w:after="0"/>
            </w:pPr>
            <w:r>
              <w:rPr>
                <w:b/>
              </w:rPr>
              <w:t>Date submitted: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888888" w:sz="6" w:space="0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2C51BEDA">
            <w:pPr>
              <w:spacing w:after="0"/>
            </w:pPr>
            <w:sdt>
              <w:sdtPr>
                <w:alias w:val="FIELD_001"/>
                <w:tag w:val="FIELD_001"/>
                <w:id w:val="211989715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47DEB737">
      <w:pPr>
        <w:spacing w:after="0"/>
      </w:pPr>
    </w:p>
    <w:tbl>
      <w:tblPr>
        <w:tblStyle w:val="1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6350"/>
      </w:tblGrid>
      <w:tr w14:paraId="783AB0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41768FDA">
            <w:pPr>
              <w:spacing w:after="0"/>
            </w:pPr>
            <w:r>
              <w:rPr>
                <w:b/>
              </w:rPr>
              <w:t>Proposed book title: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888888" w:sz="6" w:space="0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440656E1">
            <w:pPr>
              <w:spacing w:after="0"/>
            </w:pPr>
            <w:sdt>
              <w:sdtPr>
                <w:alias w:val="FIELD_002"/>
                <w:tag w:val="FIELD_002"/>
                <w:id w:val="507236278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65FBFC94">
      <w:pPr>
        <w:spacing w:after="0"/>
      </w:pPr>
    </w:p>
    <w:tbl>
      <w:tblPr>
        <w:tblStyle w:val="1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6350"/>
      </w:tblGrid>
      <w:tr w14:paraId="1203C7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5C635524">
            <w:pPr>
              <w:spacing w:after="0"/>
            </w:pPr>
            <w:r>
              <w:rPr>
                <w:b/>
              </w:rPr>
              <w:t>Proposed subtitle (if any):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888888" w:sz="6" w:space="0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0950C20F">
            <w:pPr>
              <w:spacing w:after="0"/>
            </w:pPr>
            <w:sdt>
              <w:sdtPr>
                <w:alias w:val="FIELD_003"/>
                <w:tag w:val="FIELD_003"/>
                <w:id w:val="156863126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4D255E77">
      <w:pPr>
        <w:spacing w:after="0"/>
      </w:pPr>
    </w:p>
    <w:tbl>
      <w:tblPr>
        <w:tblStyle w:val="1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6350"/>
      </w:tblGrid>
      <w:tr w14:paraId="33E144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0FCB89B2">
            <w:pPr>
              <w:spacing w:after="0"/>
            </w:pPr>
            <w:r>
              <w:rPr>
                <w:b/>
              </w:rPr>
              <w:t>Lead author/editor: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888888" w:sz="6" w:space="0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6A39EF66">
            <w:pPr>
              <w:spacing w:after="0"/>
            </w:pPr>
            <w:sdt>
              <w:sdtPr>
                <w:alias w:val="FIELD_004"/>
                <w:tag w:val="FIELD_004"/>
                <w:id w:val="114352216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4968908E">
      <w:pPr>
        <w:spacing w:after="0"/>
      </w:pPr>
    </w:p>
    <w:tbl>
      <w:tblPr>
        <w:tblStyle w:val="1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6350"/>
      </w:tblGrid>
      <w:tr w14:paraId="196D3D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53959348">
            <w:pPr>
              <w:spacing w:after="0"/>
            </w:pPr>
            <w:r>
              <w:rPr>
                <w:b/>
              </w:rPr>
              <w:t>Email: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888888" w:sz="6" w:space="0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5A4F518B">
            <w:pPr>
              <w:spacing w:after="0"/>
            </w:pPr>
            <w:sdt>
              <w:sdtPr>
                <w:alias w:val="FIELD_005"/>
                <w:tag w:val="FIELD_005"/>
                <w:id w:val="818003513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2F9B8243">
      <w:pPr>
        <w:spacing w:after="0"/>
      </w:pPr>
    </w:p>
    <w:tbl>
      <w:tblPr>
        <w:tblStyle w:val="1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6350"/>
      </w:tblGrid>
      <w:tr w14:paraId="572E99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2134D45D">
            <w:pPr>
              <w:spacing w:after="0"/>
            </w:pPr>
            <w:r>
              <w:rPr>
                <w:b/>
              </w:rPr>
              <w:t>Institution/organisation: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888888" w:sz="6" w:space="0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026AAAF1">
            <w:pPr>
              <w:spacing w:after="0"/>
            </w:pPr>
            <w:sdt>
              <w:sdtPr>
                <w:alias w:val="FIELD_006"/>
                <w:tag w:val="FIELD_006"/>
                <w:id w:val="383546861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1EF715CC">
      <w:pPr>
        <w:spacing w:after="0"/>
      </w:pPr>
    </w:p>
    <w:tbl>
      <w:tblPr>
        <w:tblStyle w:val="1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6350"/>
      </w:tblGrid>
      <w:tr w14:paraId="163E08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34AA76C1">
            <w:pPr>
              <w:spacing w:after="0"/>
            </w:pPr>
            <w:r>
              <w:rPr>
                <w:b/>
              </w:rPr>
              <w:t>Country: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888888" w:sz="6" w:space="0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313F5B54">
            <w:pPr>
              <w:spacing w:after="0"/>
            </w:pPr>
            <w:sdt>
              <w:sdtPr>
                <w:alias w:val="FIELD_007"/>
                <w:tag w:val="FIELD_007"/>
                <w:id w:val="562556334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51F8D0B6">
      <w:pPr>
        <w:spacing w:after="0"/>
      </w:pPr>
    </w:p>
    <w:p w14:paraId="4C6459B7">
      <w:pPr>
        <w:keepNext/>
        <w:spacing w:after="60"/>
      </w:pPr>
      <w:r>
        <w:rPr>
          <w:b/>
        </w:rPr>
        <w:t>Proposal type:</w:t>
      </w:r>
    </w:p>
    <w:p w14:paraId="74AD580C">
      <w:pPr>
        <w:spacing w:after="40"/>
        <w:ind w:left="113"/>
      </w:pPr>
      <w:r>
        <w:rPr>
          <w:rFonts w:ascii="DejaVu Sans" w:hAnsi="DejaVu Sans"/>
          <w:sz w:val="21"/>
        </w:rPr>
        <w:t>☐\ Authored monograph</w:t>
      </w:r>
    </w:p>
    <w:p w14:paraId="7C8B1C06">
      <w:pPr>
        <w:spacing w:after="40"/>
        <w:ind w:left="113"/>
      </w:pPr>
      <w:r>
        <w:rPr>
          <w:rFonts w:ascii="DejaVu Sans" w:hAnsi="DejaVu Sans"/>
          <w:sz w:val="21"/>
        </w:rPr>
        <w:t>☐\ Edited volume</w:t>
      </w:r>
    </w:p>
    <w:p w14:paraId="6F95EBF4">
      <w:pPr>
        <w:spacing w:after="40"/>
        <w:ind w:left="113"/>
      </w:pPr>
      <w:r>
        <w:rPr>
          <w:rFonts w:ascii="DejaVu Sans" w:hAnsi="DejaVu Sans"/>
          <w:sz w:val="21"/>
        </w:rPr>
        <w:t>☐\ Textbook</w:t>
      </w:r>
    </w:p>
    <w:p w14:paraId="4D7141CC">
      <w:pPr>
        <w:spacing w:after="40"/>
        <w:ind w:left="113"/>
      </w:pPr>
      <w:r>
        <w:rPr>
          <w:rFonts w:ascii="DejaVu Sans" w:hAnsi="DejaVu Sans"/>
          <w:sz w:val="21"/>
        </w:rPr>
        <w:t>☐\ Professional/practitioner book</w:t>
      </w:r>
    </w:p>
    <w:p w14:paraId="4B466F84">
      <w:pPr>
        <w:spacing w:after="40"/>
        <w:ind w:left="113"/>
      </w:pPr>
      <w:r>
        <w:rPr>
          <w:rFonts w:ascii="DejaVu Sans" w:hAnsi="DejaVu Sans"/>
          <w:sz w:val="21"/>
        </w:rPr>
        <w:t>☐\ Reference work</w:t>
      </w:r>
    </w:p>
    <w:p w14:paraId="1542506A">
      <w:pPr>
        <w:spacing w:after="40"/>
        <w:ind w:left="113"/>
      </w:pPr>
      <w:r>
        <w:rPr>
          <w:rFonts w:ascii="DejaVu Sans" w:hAnsi="DejaVu Sans"/>
          <w:sz w:val="21"/>
        </w:rPr>
        <w:t>☐\ Research methods book</w:t>
      </w:r>
    </w:p>
    <w:p w14:paraId="31073B7D">
      <w:pPr>
        <w:spacing w:after="40"/>
        <w:ind w:left="113"/>
      </w:pPr>
      <w:r>
        <w:rPr>
          <w:rFonts w:ascii="DejaVu Sans" w:hAnsi="DejaVu Sans"/>
          <w:sz w:val="21"/>
        </w:rPr>
        <w:t>☐\ Other: ____________________</w:t>
      </w:r>
    </w:p>
    <w:p w14:paraId="68CE363B">
      <w:pPr>
        <w:keepNext/>
        <w:spacing w:after="60"/>
      </w:pPr>
      <w:r>
        <w:rPr>
          <w:b/>
        </w:rPr>
        <w:t>Current project stage:</w:t>
      </w:r>
    </w:p>
    <w:p w14:paraId="71524FC1">
      <w:pPr>
        <w:spacing w:after="40"/>
        <w:ind w:left="113"/>
      </w:pPr>
      <w:r>
        <w:rPr>
          <w:rFonts w:ascii="DejaVu Sans" w:hAnsi="DejaVu Sans"/>
          <w:sz w:val="21"/>
        </w:rPr>
        <w:t>☐\ Concept only</w:t>
      </w:r>
    </w:p>
    <w:p w14:paraId="2F96EDFE">
      <w:pPr>
        <w:spacing w:after="40"/>
        <w:ind w:left="113"/>
      </w:pPr>
      <w:r>
        <w:rPr>
          <w:rFonts w:ascii="DejaVu Sans" w:hAnsi="DejaVu Sans"/>
          <w:sz w:val="21"/>
        </w:rPr>
        <w:t>☐\ Outline prepared</w:t>
      </w:r>
    </w:p>
    <w:p w14:paraId="797765F0">
      <w:pPr>
        <w:spacing w:after="40"/>
        <w:ind w:left="113"/>
      </w:pPr>
      <w:r>
        <w:rPr>
          <w:rFonts w:ascii="DejaVu Sans" w:hAnsi="DejaVu Sans"/>
          <w:sz w:val="21"/>
        </w:rPr>
        <w:t>☐\ Partly written</w:t>
      </w:r>
    </w:p>
    <w:p w14:paraId="315BAB24">
      <w:pPr>
        <w:spacing w:after="40"/>
        <w:ind w:left="113"/>
      </w:pPr>
      <w:r>
        <w:rPr>
          <w:rFonts w:ascii="DejaVu Sans" w:hAnsi="DejaVu Sans"/>
          <w:sz w:val="21"/>
        </w:rPr>
        <w:t>☐\ Full draft available</w:t>
      </w:r>
    </w:p>
    <w:p w14:paraId="41587401">
      <w:pPr>
        <w:spacing w:after="40"/>
        <w:ind w:left="113"/>
      </w:pPr>
      <w:r>
        <w:rPr>
          <w:rFonts w:ascii="DejaVu Sans" w:hAnsi="DejaVu Sans"/>
          <w:sz w:val="21"/>
        </w:rPr>
        <w:t>☐\ Previously circulated material exists</w:t>
      </w:r>
    </w:p>
    <w:p w14:paraId="34EF9C56">
      <w:pPr>
        <w:pStyle w:val="2"/>
        <w:keepNext/>
      </w:pPr>
      <w:r>
        <w:t>2  Proposed Title and Subtitle</w:t>
      </w:r>
    </w:p>
    <w:p w14:paraId="2F6950D5">
      <w:r>
        <w:rPr>
          <w:i/>
          <w:color w:val="777777"/>
          <w:sz w:val="18"/>
        </w:rPr>
        <w:t>Provide the working title exactly as you currently expect it to appear.</w:t>
      </w:r>
    </w:p>
    <w:p w14:paraId="7CC88AF0">
      <w:pPr>
        <w:spacing w:after="40"/>
      </w:pPr>
      <w:r>
        <w:rPr>
          <w:b/>
        </w:rPr>
        <w:t>Proposed title</w:t>
      </w:r>
    </w:p>
    <w:tbl>
      <w:tblPr>
        <w:tblStyle w:val="12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575D96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8" w:type="dxa"/>
            <w:tcBorders>
              <w:top w:val="nil"/>
              <w:left w:val="nil"/>
              <w:bottom w:val="single" w:color="888888" w:sz="6" w:space="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83F6BE">
            <w:pPr>
              <w:spacing w:after="0"/>
            </w:pPr>
            <w:sdt>
              <w:sdtPr>
                <w:alias w:val="FIELD_008"/>
                <w:tag w:val="FIELD_008"/>
                <w:id w:val="859528901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60138821">
      <w:pPr>
        <w:spacing w:after="40"/>
      </w:pPr>
      <w:r>
        <w:rPr>
          <w:b/>
        </w:rPr>
        <w:t>Proposed subtitle</w:t>
      </w:r>
    </w:p>
    <w:tbl>
      <w:tblPr>
        <w:tblStyle w:val="12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240847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8" w:type="dxa"/>
            <w:tcBorders>
              <w:top w:val="nil"/>
              <w:left w:val="nil"/>
              <w:bottom w:val="single" w:color="888888" w:sz="6" w:space="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659067">
            <w:pPr>
              <w:spacing w:after="0"/>
            </w:pPr>
            <w:sdt>
              <w:sdtPr>
                <w:alias w:val="FIELD_009"/>
                <w:tag w:val="FIELD_009"/>
                <w:id w:val="164484258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5454530C">
      <w:pPr>
        <w:keepNext/>
        <w:spacing w:after="60"/>
      </w:pPr>
      <w:r>
        <w:rPr>
          <w:b/>
        </w:rPr>
        <w:t>Alternative title(s), if under consideration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0D9527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070874BA">
            <w:pPr>
              <w:spacing w:after="0"/>
            </w:pPr>
            <w:sdt>
              <w:sdtPr>
                <w:alias w:val="FIELD_010"/>
                <w:tag w:val="FIELD_010"/>
                <w:id w:val="86013199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23FF9599">
      <w:pPr>
        <w:spacing w:after="0"/>
      </w:pPr>
    </w:p>
    <w:p w14:paraId="398767B9">
      <w:pPr>
        <w:pStyle w:val="2"/>
        <w:keepNext/>
      </w:pPr>
      <w:r>
        <w:t>3  Book Overview</w:t>
      </w:r>
    </w:p>
    <w:p w14:paraId="7B5A4D2F">
      <w:r>
        <w:rPr>
          <w:i/>
          <w:color w:val="777777"/>
          <w:sz w:val="18"/>
        </w:rPr>
        <w:t>Summarise the proposed book in clear, non-promotional language. Explain what the book is about, the problem it addresses, and what readers will gain.</w:t>
      </w:r>
    </w:p>
    <w:p w14:paraId="58F8111C">
      <w:pPr>
        <w:keepNext/>
        <w:spacing w:after="60"/>
      </w:pPr>
      <w:r>
        <w:rPr>
          <w:b/>
        </w:rPr>
        <w:t>Book overview (approximately 300–500 words)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052B7C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1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1E74D5E1">
            <w:pPr>
              <w:spacing w:after="0"/>
            </w:pPr>
            <w:sdt>
              <w:sdtPr>
                <w:alias w:val="FIELD_011"/>
                <w:tag w:val="FIELD_011"/>
                <w:id w:val="273127992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28D7FE6E">
      <w:pPr>
        <w:spacing w:after="0"/>
      </w:pPr>
    </w:p>
    <w:p w14:paraId="5F58EDF2">
      <w:pPr>
        <w:pStyle w:val="2"/>
        <w:keepNext/>
      </w:pPr>
      <w:r>
        <w:t>4  Rationale and Need</w:t>
      </w:r>
    </w:p>
    <w:p w14:paraId="297FFCDF">
      <w:r>
        <w:rPr>
          <w:i/>
          <w:color w:val="777777"/>
          <w:sz w:val="18"/>
        </w:rPr>
        <w:t>Explain why the book should exist now and identify the scholarly, professional, technical, educational, or market need.</w:t>
      </w:r>
    </w:p>
    <w:p w14:paraId="51617F84">
      <w:pPr>
        <w:keepNext/>
        <w:spacing w:after="60"/>
      </w:pPr>
      <w:r>
        <w:rPr>
          <w:b/>
        </w:rPr>
        <w:t>What problem, gap, or unmet need does the book address?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290AB7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61D8E196">
            <w:pPr>
              <w:spacing w:after="0"/>
            </w:pPr>
            <w:sdt>
              <w:sdtPr>
                <w:alias w:val="FIELD_012"/>
                <w:tag w:val="FIELD_012"/>
                <w:id w:val="151365143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5E87447A">
      <w:pPr>
        <w:spacing w:after="0"/>
      </w:pPr>
    </w:p>
    <w:p w14:paraId="3C2BBE36">
      <w:pPr>
        <w:keepNext/>
        <w:spacing w:after="60"/>
      </w:pPr>
      <w:r>
        <w:rPr>
          <w:b/>
        </w:rPr>
        <w:t>Why is the proposed book timely?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7B4328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2250926B">
            <w:pPr>
              <w:spacing w:after="0"/>
            </w:pPr>
            <w:sdt>
              <w:sdtPr>
                <w:alias w:val="FIELD_013"/>
                <w:tag w:val="FIELD_013"/>
                <w:id w:val="74616988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54D4FC15">
      <w:pPr>
        <w:spacing w:after="0"/>
      </w:pPr>
    </w:p>
    <w:p w14:paraId="1D14C947">
      <w:pPr>
        <w:keepNext/>
        <w:spacing w:after="60"/>
      </w:pPr>
      <w:r>
        <w:rPr>
          <w:b/>
        </w:rPr>
        <w:t>What would be missing if this book were not published?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57BD87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46338AC9">
            <w:pPr>
              <w:spacing w:after="0"/>
            </w:pPr>
            <w:sdt>
              <w:sdtPr>
                <w:alias w:val="FIELD_014"/>
                <w:tag w:val="FIELD_014"/>
                <w:id w:val="519189309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45FE2471">
      <w:pPr>
        <w:spacing w:after="0"/>
      </w:pPr>
    </w:p>
    <w:p w14:paraId="352790BA">
      <w:pPr>
        <w:pStyle w:val="2"/>
        <w:keepNext/>
      </w:pPr>
      <w:r>
        <w:t>5  Unique Contribution</w:t>
      </w:r>
    </w:p>
    <w:p w14:paraId="3AB19D80">
      <w:r>
        <w:rPr>
          <w:i/>
          <w:color w:val="777777"/>
          <w:sz w:val="18"/>
        </w:rPr>
        <w:t>State what is genuinely distinctive about the proposed book. Avoid unsupported claims such as “first”, “unique”, or “definitive”.</w:t>
      </w:r>
    </w:p>
    <w:p w14:paraId="484413A6">
      <w:pPr>
        <w:keepNext/>
        <w:spacing w:after="60"/>
      </w:pPr>
      <w:r>
        <w:rPr>
          <w:b/>
        </w:rPr>
        <w:t>Main contribution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0B6EC8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4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44DE1C2E">
            <w:pPr>
              <w:spacing w:after="0"/>
            </w:pPr>
            <w:sdt>
              <w:sdtPr>
                <w:alias w:val="FIELD_015"/>
                <w:tag w:val="FIELD_015"/>
                <w:id w:val="791103177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22C93BA6">
      <w:pPr>
        <w:spacing w:after="0"/>
      </w:pPr>
    </w:p>
    <w:p w14:paraId="46373820">
      <w:pPr>
        <w:keepNext/>
        <w:spacing w:after="60"/>
      </w:pPr>
      <w:r>
        <w:rPr>
          <w:b/>
        </w:rPr>
        <w:t>Three strongest distinguishing features</w:t>
      </w:r>
    </w:p>
    <w:p w14:paraId="3436E480">
      <w:r>
        <w:rPr>
          <w:b/>
        </w:rPr>
        <w:t>1.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1789AF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091C9E77">
            <w:pPr>
              <w:spacing w:after="0"/>
            </w:pPr>
            <w:sdt>
              <w:sdtPr>
                <w:alias w:val="FIELD_016"/>
                <w:tag w:val="FIELD_016"/>
                <w:id w:val="569192400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37B13EFD">
      <w:pPr>
        <w:spacing w:after="0"/>
      </w:pPr>
    </w:p>
    <w:p w14:paraId="25EA7224">
      <w:r>
        <w:rPr>
          <w:b/>
        </w:rPr>
        <w:t>2.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4C03B3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06CE64E1">
            <w:pPr>
              <w:spacing w:after="0"/>
            </w:pPr>
            <w:sdt>
              <w:sdtPr>
                <w:alias w:val="FIELD_017"/>
                <w:tag w:val="FIELD_017"/>
                <w:id w:val="267884165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26FFAE36">
      <w:pPr>
        <w:spacing w:after="0"/>
      </w:pPr>
    </w:p>
    <w:p w14:paraId="667CB645">
      <w:r>
        <w:rPr>
          <w:b/>
        </w:rPr>
        <w:t>3.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273AA5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6A90D8F0">
            <w:pPr>
              <w:spacing w:after="0"/>
            </w:pPr>
            <w:sdt>
              <w:sdtPr>
                <w:alias w:val="FIELD_018"/>
                <w:tag w:val="FIELD_018"/>
                <w:id w:val="120958544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77AA5EE2">
      <w:pPr>
        <w:spacing w:after="0"/>
      </w:pPr>
    </w:p>
    <w:p w14:paraId="653461C0">
      <w:pPr>
        <w:pStyle w:val="2"/>
        <w:keepNext/>
      </w:pPr>
      <w:r>
        <w:t>6  Scope and Subject Coverage</w:t>
      </w:r>
    </w:p>
    <w:p w14:paraId="034DAB57">
      <w:pPr>
        <w:keepNext/>
        <w:spacing w:after="60"/>
      </w:pPr>
      <w:r>
        <w:rPr>
          <w:b/>
        </w:rPr>
        <w:t>Primary subject area(s)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1A26D7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5F8BCA2A">
            <w:pPr>
              <w:spacing w:after="0"/>
            </w:pPr>
            <w:sdt>
              <w:sdtPr>
                <w:alias w:val="FIELD_019"/>
                <w:tag w:val="FIELD_019"/>
                <w:id w:val="583047932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0FC01740">
      <w:pPr>
        <w:spacing w:after="0"/>
      </w:pPr>
    </w:p>
    <w:p w14:paraId="6E87466C">
      <w:pPr>
        <w:keepNext/>
        <w:spacing w:after="60"/>
      </w:pPr>
      <w:r>
        <w:rPr>
          <w:b/>
        </w:rPr>
        <w:t>Secondary/interdisciplinary subject area(s)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33777E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2BD6EF69">
            <w:pPr>
              <w:spacing w:after="0"/>
            </w:pPr>
            <w:sdt>
              <w:sdtPr>
                <w:alias w:val="FIELD_020"/>
                <w:tag w:val="FIELD_020"/>
                <w:id w:val="564798207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0ADBD9CF">
      <w:pPr>
        <w:spacing w:after="0"/>
      </w:pPr>
    </w:p>
    <w:p w14:paraId="0DBC2579">
      <w:pPr>
        <w:keepNext/>
        <w:spacing w:after="60"/>
      </w:pPr>
      <w:r>
        <w:rPr>
          <w:b/>
        </w:rPr>
        <w:t>Key themes, concepts, methods, technologies, or applications covered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7D3E93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16401F15">
            <w:pPr>
              <w:spacing w:after="0"/>
            </w:pPr>
            <w:sdt>
              <w:sdtPr>
                <w:alias w:val="FIELD_021"/>
                <w:tag w:val="FIELD_021"/>
                <w:id w:val="912810884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2752E01D">
      <w:pPr>
        <w:spacing w:after="0"/>
      </w:pPr>
    </w:p>
    <w:p w14:paraId="0F522011">
      <w:pPr>
        <w:keepNext/>
        <w:spacing w:after="60"/>
      </w:pPr>
      <w:r>
        <w:rPr>
          <w:b/>
        </w:rPr>
        <w:t>Topics explicitly outside the scope of this book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60C9EC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58441891">
            <w:pPr>
              <w:spacing w:after="0"/>
            </w:pPr>
            <w:sdt>
              <w:sdtPr>
                <w:alias w:val="FIELD_022"/>
                <w:tag w:val="FIELD_022"/>
                <w:id w:val="609153758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485B51C4">
      <w:pPr>
        <w:spacing w:after="0"/>
      </w:pPr>
    </w:p>
    <w:p w14:paraId="5836A0F5">
      <w:pPr>
        <w:pStyle w:val="2"/>
        <w:keepNext/>
      </w:pPr>
      <w:r>
        <w:t>7  Target Readership</w:t>
      </w:r>
    </w:p>
    <w:p w14:paraId="65A4B88B">
      <w:pPr>
        <w:keepNext/>
        <w:spacing w:after="60"/>
      </w:pPr>
      <w:r>
        <w:rPr>
          <w:b/>
        </w:rPr>
        <w:t>Primary readership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4C95EF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11D2751F">
            <w:pPr>
              <w:spacing w:after="0"/>
            </w:pPr>
            <w:sdt>
              <w:sdtPr>
                <w:alias w:val="FIELD_023"/>
                <w:tag w:val="FIELD_023"/>
                <w:id w:val="846650985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7FF50EC7">
      <w:pPr>
        <w:spacing w:after="0"/>
      </w:pPr>
    </w:p>
    <w:p w14:paraId="54305EF1">
      <w:pPr>
        <w:keepNext/>
        <w:spacing w:after="60"/>
      </w:pPr>
      <w:r>
        <w:rPr>
          <w:b/>
        </w:rPr>
        <w:t>Secondary readership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637910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76FFEF9C">
            <w:pPr>
              <w:spacing w:after="0"/>
            </w:pPr>
            <w:sdt>
              <w:sdtPr>
                <w:alias w:val="FIELD_024"/>
                <w:tag w:val="FIELD_024"/>
                <w:id w:val="825880134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32CDC41D">
      <w:pPr>
        <w:spacing w:after="0"/>
      </w:pPr>
    </w:p>
    <w:p w14:paraId="40ED3F55">
      <w:pPr>
        <w:keepNext/>
        <w:spacing w:after="60"/>
      </w:pPr>
      <w:r>
        <w:rPr>
          <w:b/>
        </w:rPr>
        <w:t>Expected reader background / prerequisite knowledge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57308E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50B719E5">
            <w:pPr>
              <w:spacing w:after="0"/>
            </w:pPr>
            <w:sdt>
              <w:sdtPr>
                <w:alias w:val="FIELD_025"/>
                <w:tag w:val="FIELD_025"/>
                <w:id w:val="249730536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64555763">
      <w:pPr>
        <w:spacing w:after="0"/>
      </w:pPr>
    </w:p>
    <w:p w14:paraId="2609D4A6">
      <w:pPr>
        <w:keepNext/>
        <w:spacing w:after="60"/>
      </w:pPr>
      <w:r>
        <w:rPr>
          <w:b/>
        </w:rPr>
        <w:t>Geographic or sector focus, if any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266BD3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10C04836">
            <w:pPr>
              <w:spacing w:after="0"/>
            </w:pPr>
            <w:sdt>
              <w:sdtPr>
                <w:alias w:val="FIELD_026"/>
                <w:tag w:val="FIELD_026"/>
                <w:id w:val="395901395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3BC49D98">
      <w:pPr>
        <w:spacing w:after="0"/>
      </w:pPr>
    </w:p>
    <w:p w14:paraId="3EFB0FD2">
      <w:pPr>
        <w:keepNext/>
        <w:spacing w:after="60"/>
      </w:pPr>
      <w:r>
        <w:rPr>
          <w:b/>
        </w:rPr>
        <w:t>Reader categories:</w:t>
      </w:r>
    </w:p>
    <w:p w14:paraId="66FFAC7D">
      <w:pPr>
        <w:spacing w:after="40"/>
        <w:ind w:left="113"/>
      </w:pPr>
      <w:r>
        <w:rPr>
          <w:rFonts w:ascii="DejaVu Sans" w:hAnsi="DejaVu Sans"/>
          <w:sz w:val="21"/>
        </w:rPr>
        <w:t>☐\ Undergraduate students</w:t>
      </w:r>
    </w:p>
    <w:p w14:paraId="1ED6059E">
      <w:pPr>
        <w:spacing w:after="40"/>
        <w:ind w:left="113"/>
      </w:pPr>
      <w:r>
        <w:rPr>
          <w:rFonts w:ascii="DejaVu Sans" w:hAnsi="DejaVu Sans"/>
          <w:sz w:val="21"/>
        </w:rPr>
        <w:t>☐\ Postgraduate students</w:t>
      </w:r>
    </w:p>
    <w:p w14:paraId="0FB934FD">
      <w:pPr>
        <w:spacing w:after="40"/>
        <w:ind w:left="113"/>
      </w:pPr>
      <w:r>
        <w:rPr>
          <w:rFonts w:ascii="DejaVu Sans" w:hAnsi="DejaVu Sans"/>
          <w:sz w:val="21"/>
        </w:rPr>
        <w:t>☐\ Researchers/academics</w:t>
      </w:r>
    </w:p>
    <w:p w14:paraId="6B7FACE3">
      <w:pPr>
        <w:spacing w:after="40"/>
        <w:ind w:left="113"/>
      </w:pPr>
      <w:r>
        <w:rPr>
          <w:rFonts w:ascii="DejaVu Sans" w:hAnsi="DejaVu Sans"/>
          <w:sz w:val="21"/>
        </w:rPr>
        <w:t>☐\ Professionals/practitioners</w:t>
      </w:r>
    </w:p>
    <w:p w14:paraId="4324F979">
      <w:pPr>
        <w:spacing w:after="40"/>
        <w:ind w:left="113"/>
      </w:pPr>
      <w:r>
        <w:rPr>
          <w:rFonts w:ascii="DejaVu Sans" w:hAnsi="DejaVu Sans"/>
          <w:sz w:val="21"/>
        </w:rPr>
        <w:t>☐\ Managers/executives</w:t>
      </w:r>
    </w:p>
    <w:p w14:paraId="48FAFB42">
      <w:pPr>
        <w:spacing w:after="40"/>
        <w:ind w:left="113"/>
      </w:pPr>
      <w:r>
        <w:rPr>
          <w:rFonts w:ascii="DejaVu Sans" w:hAnsi="DejaVu Sans"/>
          <w:sz w:val="21"/>
        </w:rPr>
        <w:t>☐\ Policy makers</w:t>
      </w:r>
    </w:p>
    <w:p w14:paraId="195E8636">
      <w:pPr>
        <w:spacing w:after="40"/>
        <w:ind w:left="113"/>
      </w:pPr>
      <w:r>
        <w:rPr>
          <w:rFonts w:ascii="DejaVu Sans" w:hAnsi="DejaVu Sans"/>
          <w:sz w:val="21"/>
        </w:rPr>
        <w:t>☐\ Technical specialists</w:t>
      </w:r>
    </w:p>
    <w:p w14:paraId="34FD35AE">
      <w:pPr>
        <w:spacing w:after="40"/>
        <w:ind w:left="113"/>
      </w:pPr>
      <w:r>
        <w:rPr>
          <w:rFonts w:ascii="DejaVu Sans" w:hAnsi="DejaVu Sans"/>
          <w:sz w:val="21"/>
        </w:rPr>
        <w:t>☐\ General informed readers</w:t>
      </w:r>
    </w:p>
    <w:p w14:paraId="5E9E28CE">
      <w:pPr>
        <w:pStyle w:val="2"/>
        <w:keepNext/>
      </w:pPr>
      <w:r>
        <w:t>8  Market Positioning</w:t>
      </w:r>
    </w:p>
    <w:p w14:paraId="683FDAB4">
      <w:r>
        <w:rPr>
          <w:i/>
          <w:color w:val="777777"/>
          <w:sz w:val="18"/>
        </w:rPr>
        <w:t>Explain how the book should be understood relative to existing books, courses, professional needs, and adjacent subjects.</w:t>
      </w:r>
    </w:p>
    <w:p w14:paraId="76D3EF01">
      <w:pPr>
        <w:keepNext/>
        <w:spacing w:after="60"/>
      </w:pPr>
      <w:r>
        <w:rPr>
          <w:b/>
        </w:rPr>
        <w:t>How should the book be positioned in the market?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03AB82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502DC5FC">
            <w:pPr>
              <w:spacing w:after="0"/>
            </w:pPr>
            <w:sdt>
              <w:sdtPr>
                <w:alias w:val="FIELD_027"/>
                <w:tag w:val="FIELD_027"/>
                <w:id w:val="655758117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75340419">
      <w:pPr>
        <w:spacing w:after="0"/>
      </w:pPr>
    </w:p>
    <w:p w14:paraId="3D51D47A">
      <w:pPr>
        <w:keepNext/>
        <w:spacing w:after="60"/>
      </w:pPr>
      <w:r>
        <w:rPr>
          <w:b/>
        </w:rPr>
        <w:t>What search terms or subject terms would a reader use to find this book?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555596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7BE71C9F">
            <w:pPr>
              <w:spacing w:after="0"/>
            </w:pPr>
            <w:sdt>
              <w:sdtPr>
                <w:alias w:val="FIELD_028"/>
                <w:tag w:val="FIELD_028"/>
                <w:id w:val="127405454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08BB1708">
      <w:pPr>
        <w:spacing w:after="0"/>
      </w:pPr>
    </w:p>
    <w:p w14:paraId="19940A0E">
      <w:pPr>
        <w:keepNext/>
        <w:spacing w:after="60"/>
      </w:pPr>
      <w:r>
        <w:rPr>
          <w:b/>
        </w:rPr>
        <w:t>Why would a reader choose this book instead of an existing alternative?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2AC664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5CC7FCEB">
            <w:pPr>
              <w:spacing w:after="0"/>
            </w:pPr>
            <w:sdt>
              <w:sdtPr>
                <w:alias w:val="FIELD_029"/>
                <w:tag w:val="FIELD_029"/>
                <w:id w:val="947723054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62CBBB40">
      <w:pPr>
        <w:spacing w:after="0"/>
      </w:pPr>
    </w:p>
    <w:p w14:paraId="5BCF1C5D">
      <w:pPr>
        <w:pStyle w:val="2"/>
        <w:keepNext/>
      </w:pPr>
      <w:r>
        <w:t>9  Competing and Comparable Titles</w:t>
      </w:r>
    </w:p>
    <w:p w14:paraId="585F6F26">
      <w:r>
        <w:rPr>
          <w:i/>
          <w:color w:val="777777"/>
          <w:sz w:val="18"/>
        </w:rPr>
        <w:t>List the most relevant competing or comparable books. Add rows if required.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4"/>
        <w:gridCol w:w="2324"/>
        <w:gridCol w:w="2324"/>
        <w:gridCol w:w="2324"/>
      </w:tblGrid>
      <w:tr w14:paraId="194CEC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2324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shd w:val="clear" w:color="auto" w:fill="F3EEF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39540">
            <w:r>
              <w:rPr>
                <w:b/>
                <w:sz w:val="18"/>
              </w:rPr>
              <w:t>Title / author</w:t>
            </w:r>
          </w:p>
        </w:tc>
        <w:tc>
          <w:tcPr>
            <w:tcW w:w="2324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shd w:val="clear" w:color="auto" w:fill="F3EEF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A01F8">
            <w:r>
              <w:rPr>
                <w:b/>
                <w:sz w:val="18"/>
              </w:rPr>
              <w:t>Publisher / year</w:t>
            </w:r>
          </w:p>
        </w:tc>
        <w:tc>
          <w:tcPr>
            <w:tcW w:w="2324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shd w:val="clear" w:color="auto" w:fill="F3EEF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D443D">
            <w:r>
              <w:rPr>
                <w:b/>
                <w:sz w:val="18"/>
              </w:rPr>
              <w:t>Strengths</w:t>
            </w:r>
          </w:p>
        </w:tc>
        <w:tc>
          <w:tcPr>
            <w:tcW w:w="2324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shd w:val="clear" w:color="auto" w:fill="F3EEF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B3ECE">
            <w:r>
              <w:rPr>
                <w:b/>
                <w:sz w:val="18"/>
              </w:rPr>
              <w:t>How the proposed book differs</w:t>
            </w:r>
          </w:p>
        </w:tc>
      </w:tr>
      <w:tr w14:paraId="103913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24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EA581D1">
            <w:pPr>
              <w:spacing w:after="0"/>
            </w:pPr>
            <w:sdt>
              <w:sdtPr>
                <w:alias w:val="FIELD_030"/>
                <w:tag w:val="FIELD_030"/>
                <w:id w:val="614219496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  <w:tc>
          <w:tcPr>
            <w:tcW w:w="2324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531A588">
            <w:pPr>
              <w:spacing w:after="0"/>
            </w:pPr>
            <w:sdt>
              <w:sdtPr>
                <w:alias w:val="FIELD_031"/>
                <w:tag w:val="FIELD_031"/>
                <w:id w:val="350459555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  <w:tc>
          <w:tcPr>
            <w:tcW w:w="2324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6C0B66E">
            <w:pPr>
              <w:spacing w:after="0"/>
            </w:pPr>
            <w:sdt>
              <w:sdtPr>
                <w:alias w:val="FIELD_032"/>
                <w:tag w:val="FIELD_032"/>
                <w:id w:val="12229121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  <w:tc>
          <w:tcPr>
            <w:tcW w:w="2324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BCFAAE5">
            <w:pPr>
              <w:spacing w:after="0"/>
            </w:pPr>
            <w:sdt>
              <w:sdtPr>
                <w:alias w:val="FIELD_033"/>
                <w:tag w:val="FIELD_033"/>
                <w:id w:val="121455775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</w:tr>
      <w:tr w14:paraId="32C739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24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12C7120">
            <w:pPr>
              <w:spacing w:after="0"/>
            </w:pPr>
            <w:sdt>
              <w:sdtPr>
                <w:alias w:val="FIELD_034"/>
                <w:tag w:val="FIELD_034"/>
                <w:id w:val="359839034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  <w:tc>
          <w:tcPr>
            <w:tcW w:w="2324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5CE476B">
            <w:pPr>
              <w:spacing w:after="0"/>
            </w:pPr>
            <w:sdt>
              <w:sdtPr>
                <w:alias w:val="FIELD_035"/>
                <w:tag w:val="FIELD_035"/>
                <w:id w:val="126581338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  <w:tc>
          <w:tcPr>
            <w:tcW w:w="2324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A925D16">
            <w:pPr>
              <w:spacing w:after="0"/>
            </w:pPr>
            <w:sdt>
              <w:sdtPr>
                <w:alias w:val="FIELD_036"/>
                <w:tag w:val="FIELD_036"/>
                <w:id w:val="791975640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  <w:tc>
          <w:tcPr>
            <w:tcW w:w="2324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6B0AD16">
            <w:pPr>
              <w:spacing w:after="0"/>
            </w:pPr>
            <w:sdt>
              <w:sdtPr>
                <w:alias w:val="FIELD_037"/>
                <w:tag w:val="FIELD_037"/>
                <w:id w:val="743385896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</w:tr>
      <w:tr w14:paraId="178D8BA2">
        <w:trPr>
          <w:cantSplit/>
          <w:jc w:val="center"/>
        </w:trPr>
        <w:tc>
          <w:tcPr>
            <w:tcW w:w="2324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540E476">
            <w:pPr>
              <w:spacing w:after="0"/>
            </w:pPr>
            <w:sdt>
              <w:sdtPr>
                <w:alias w:val="FIELD_038"/>
                <w:tag w:val="FIELD_038"/>
                <w:id w:val="689137673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  <w:tc>
          <w:tcPr>
            <w:tcW w:w="2324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E003FC6">
            <w:pPr>
              <w:spacing w:after="0"/>
            </w:pPr>
            <w:sdt>
              <w:sdtPr>
                <w:alias w:val="FIELD_039"/>
                <w:tag w:val="FIELD_039"/>
                <w:id w:val="504020894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  <w:tc>
          <w:tcPr>
            <w:tcW w:w="2324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120C892">
            <w:pPr>
              <w:spacing w:after="0"/>
            </w:pPr>
            <w:sdt>
              <w:sdtPr>
                <w:alias w:val="FIELD_040"/>
                <w:tag w:val="FIELD_040"/>
                <w:id w:val="907870154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  <w:tc>
          <w:tcPr>
            <w:tcW w:w="2324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62AC12A">
            <w:pPr>
              <w:spacing w:after="0"/>
            </w:pPr>
            <w:sdt>
              <w:sdtPr>
                <w:alias w:val="FIELD_041"/>
                <w:tag w:val="FIELD_041"/>
                <w:id w:val="627667224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</w:tr>
      <w:tr w14:paraId="146B7C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24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68B72D7">
            <w:pPr>
              <w:spacing w:after="0"/>
            </w:pPr>
            <w:sdt>
              <w:sdtPr>
                <w:alias w:val="FIELD_042"/>
                <w:tag w:val="FIELD_042"/>
                <w:id w:val="629665238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  <w:tc>
          <w:tcPr>
            <w:tcW w:w="2324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3FF3A98">
            <w:pPr>
              <w:spacing w:after="0"/>
            </w:pPr>
            <w:sdt>
              <w:sdtPr>
                <w:alias w:val="FIELD_043"/>
                <w:tag w:val="FIELD_043"/>
                <w:id w:val="59235298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  <w:tc>
          <w:tcPr>
            <w:tcW w:w="2324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BBA06C1">
            <w:pPr>
              <w:spacing w:after="0"/>
            </w:pPr>
            <w:sdt>
              <w:sdtPr>
                <w:alias w:val="FIELD_044"/>
                <w:tag w:val="FIELD_044"/>
                <w:id w:val="554800565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  <w:tc>
          <w:tcPr>
            <w:tcW w:w="2324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5D32472">
            <w:pPr>
              <w:spacing w:after="0"/>
            </w:pPr>
            <w:sdt>
              <w:sdtPr>
                <w:alias w:val="FIELD_045"/>
                <w:tag w:val="FIELD_045"/>
                <w:id w:val="148854548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</w:tr>
    </w:tbl>
    <w:p w14:paraId="2D2D27A1">
      <w:pPr>
        <w:spacing w:after="20"/>
      </w:pPr>
    </w:p>
    <w:p w14:paraId="4EFB2FEC">
      <w:pPr>
        <w:pStyle w:val="2"/>
        <w:keepNext/>
      </w:pPr>
      <w:r>
        <w:t>10  Detailed Chapter Plan</w:t>
      </w:r>
    </w:p>
    <w:p w14:paraId="24E7D8C1">
      <w:r>
        <w:rPr>
          <w:i/>
          <w:color w:val="777777"/>
          <w:sz w:val="18"/>
        </w:rPr>
        <w:t>Provide a provisional table of contents and a concise description of each chapter. Add or remove rows as needed.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9"/>
        <w:gridCol w:w="3099"/>
        <w:gridCol w:w="3099"/>
      </w:tblGrid>
      <w:tr w14:paraId="36AD02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shd w:val="clear" w:color="auto" w:fill="F3EEF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00935">
            <w:r>
              <w:rPr>
                <w:b/>
                <w:sz w:val="18"/>
              </w:rPr>
              <w:t>Chapter</w:t>
            </w:r>
          </w:p>
        </w:tc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shd w:val="clear" w:color="auto" w:fill="F3EEF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6D46D">
            <w:r>
              <w:rPr>
                <w:b/>
                <w:sz w:val="18"/>
              </w:rPr>
              <w:t>Working title</w:t>
            </w:r>
          </w:p>
        </w:tc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shd w:val="clear" w:color="auto" w:fill="F3EEF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60E2F">
            <w:r>
              <w:rPr>
                <w:b/>
                <w:sz w:val="18"/>
              </w:rPr>
              <w:t>Purpose and main content</w:t>
            </w:r>
          </w:p>
        </w:tc>
      </w:tr>
      <w:tr w14:paraId="67B325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FCBFB3F">
            <w:pPr>
              <w:spacing w:after="0"/>
            </w:pPr>
            <w:r>
              <w:rPr>
                <w:sz w:val="18"/>
              </w:rPr>
              <w:t>1</w:t>
            </w:r>
          </w:p>
        </w:tc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9F2CB6A">
            <w:pPr>
              <w:spacing w:after="0"/>
            </w:pPr>
            <w:sdt>
              <w:sdtPr>
                <w:alias w:val="FIELD_046"/>
                <w:tag w:val="FIELD_046"/>
                <w:id w:val="702854828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FE06065">
            <w:pPr>
              <w:spacing w:after="0"/>
            </w:pPr>
            <w:sdt>
              <w:sdtPr>
                <w:alias w:val="FIELD_047"/>
                <w:tag w:val="FIELD_047"/>
                <w:id w:val="976509318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</w:tr>
      <w:tr w14:paraId="6BA80F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2C6301D">
            <w:pPr>
              <w:spacing w:after="0"/>
            </w:pPr>
            <w:r>
              <w:rPr>
                <w:sz w:val="18"/>
              </w:rPr>
              <w:t>2</w:t>
            </w:r>
          </w:p>
        </w:tc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E5BEB82">
            <w:pPr>
              <w:spacing w:after="0"/>
            </w:pPr>
            <w:sdt>
              <w:sdtPr>
                <w:alias w:val="FIELD_048"/>
                <w:tag w:val="FIELD_048"/>
                <w:id w:val="416738713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9AF0270">
            <w:pPr>
              <w:spacing w:after="0"/>
            </w:pPr>
            <w:sdt>
              <w:sdtPr>
                <w:alias w:val="FIELD_049"/>
                <w:tag w:val="FIELD_049"/>
                <w:id w:val="823813373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</w:tr>
      <w:tr w14:paraId="0954F4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2863DB6">
            <w:pPr>
              <w:spacing w:after="0"/>
            </w:pPr>
            <w:r>
              <w:rPr>
                <w:sz w:val="18"/>
              </w:rPr>
              <w:t>3</w:t>
            </w:r>
          </w:p>
        </w:tc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612BE21">
            <w:pPr>
              <w:spacing w:after="0"/>
            </w:pPr>
            <w:sdt>
              <w:sdtPr>
                <w:alias w:val="FIELD_050"/>
                <w:tag w:val="FIELD_050"/>
                <w:id w:val="412073603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C6A9B92">
            <w:pPr>
              <w:spacing w:after="0"/>
            </w:pPr>
            <w:sdt>
              <w:sdtPr>
                <w:alias w:val="FIELD_051"/>
                <w:tag w:val="FIELD_051"/>
                <w:id w:val="834053273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</w:tr>
      <w:tr w14:paraId="406524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F28929F">
            <w:pPr>
              <w:spacing w:after="0"/>
            </w:pPr>
            <w:r>
              <w:rPr>
                <w:sz w:val="18"/>
              </w:rPr>
              <w:t>4</w:t>
            </w:r>
          </w:p>
        </w:tc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AB64140">
            <w:pPr>
              <w:spacing w:after="0"/>
            </w:pPr>
            <w:sdt>
              <w:sdtPr>
                <w:alias w:val="FIELD_052"/>
                <w:tag w:val="FIELD_052"/>
                <w:id w:val="589140610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242CF25">
            <w:pPr>
              <w:spacing w:after="0"/>
            </w:pPr>
            <w:sdt>
              <w:sdtPr>
                <w:alias w:val="FIELD_053"/>
                <w:tag w:val="FIELD_053"/>
                <w:id w:val="21227362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</w:tr>
      <w:tr w14:paraId="6A3AB9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0F5E79A">
            <w:pPr>
              <w:spacing w:after="0"/>
            </w:pPr>
            <w:r>
              <w:rPr>
                <w:sz w:val="18"/>
              </w:rPr>
              <w:t>5</w:t>
            </w:r>
          </w:p>
        </w:tc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1435952">
            <w:pPr>
              <w:spacing w:after="0"/>
            </w:pPr>
            <w:sdt>
              <w:sdtPr>
                <w:alias w:val="FIELD_054"/>
                <w:tag w:val="FIELD_054"/>
                <w:id w:val="533220611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ABADD47">
            <w:pPr>
              <w:spacing w:after="0"/>
            </w:pPr>
            <w:sdt>
              <w:sdtPr>
                <w:alias w:val="FIELD_055"/>
                <w:tag w:val="FIELD_055"/>
                <w:id w:val="267537096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</w:tr>
      <w:tr w14:paraId="4B441D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6055AC7">
            <w:pPr>
              <w:spacing w:after="0"/>
            </w:pPr>
            <w:r>
              <w:rPr>
                <w:sz w:val="18"/>
              </w:rPr>
              <w:t>6</w:t>
            </w:r>
          </w:p>
        </w:tc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9BB9B5">
            <w:pPr>
              <w:spacing w:after="0"/>
            </w:pPr>
            <w:sdt>
              <w:sdtPr>
                <w:alias w:val="FIELD_056"/>
                <w:tag w:val="FIELD_056"/>
                <w:id w:val="123474250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4D5BAD7">
            <w:pPr>
              <w:spacing w:after="0"/>
            </w:pPr>
            <w:sdt>
              <w:sdtPr>
                <w:alias w:val="FIELD_057"/>
                <w:tag w:val="FIELD_057"/>
                <w:id w:val="929122006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</w:tr>
      <w:tr w14:paraId="64CB61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74AFA71">
            <w:pPr>
              <w:spacing w:after="0"/>
            </w:pPr>
            <w:r>
              <w:rPr>
                <w:sz w:val="18"/>
              </w:rPr>
              <w:t>7</w:t>
            </w:r>
          </w:p>
        </w:tc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03DCE1B">
            <w:pPr>
              <w:spacing w:after="0"/>
            </w:pPr>
            <w:sdt>
              <w:sdtPr>
                <w:alias w:val="FIELD_058"/>
                <w:tag w:val="FIELD_058"/>
                <w:id w:val="923295214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CFD5E83">
            <w:pPr>
              <w:spacing w:after="0"/>
            </w:pPr>
            <w:sdt>
              <w:sdtPr>
                <w:alias w:val="FIELD_059"/>
                <w:tag w:val="FIELD_059"/>
                <w:id w:val="103396057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</w:tr>
      <w:tr w14:paraId="0E7A7A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37B0E20">
            <w:pPr>
              <w:spacing w:after="0"/>
            </w:pPr>
            <w:r>
              <w:rPr>
                <w:sz w:val="18"/>
              </w:rPr>
              <w:t>8</w:t>
            </w:r>
          </w:p>
        </w:tc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D37E562">
            <w:pPr>
              <w:spacing w:after="0"/>
            </w:pPr>
            <w:sdt>
              <w:sdtPr>
                <w:alias w:val="FIELD_060"/>
                <w:tag w:val="FIELD_060"/>
                <w:id w:val="729361413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73C5477">
            <w:pPr>
              <w:spacing w:after="0"/>
            </w:pPr>
            <w:sdt>
              <w:sdtPr>
                <w:alias w:val="FIELD_061"/>
                <w:tag w:val="FIELD_061"/>
                <w:id w:val="390031063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</w:tr>
      <w:tr w14:paraId="12165C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FC33CAA">
            <w:pPr>
              <w:spacing w:after="0"/>
            </w:pPr>
            <w:r>
              <w:rPr>
                <w:sz w:val="18"/>
              </w:rPr>
              <w:t>9</w:t>
            </w:r>
          </w:p>
        </w:tc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6A3384B">
            <w:pPr>
              <w:spacing w:after="0"/>
            </w:pPr>
            <w:sdt>
              <w:sdtPr>
                <w:alias w:val="FIELD_062"/>
                <w:tag w:val="FIELD_062"/>
                <w:id w:val="453855613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BA98A17">
            <w:pPr>
              <w:spacing w:after="0"/>
            </w:pPr>
            <w:sdt>
              <w:sdtPr>
                <w:alias w:val="FIELD_063"/>
                <w:tag w:val="FIELD_063"/>
                <w:id w:val="741590535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</w:tr>
      <w:tr w14:paraId="658B12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E126A5C">
            <w:pPr>
              <w:spacing w:after="0"/>
            </w:pPr>
            <w:r>
              <w:rPr>
                <w:sz w:val="18"/>
              </w:rPr>
              <w:t>10</w:t>
            </w:r>
          </w:p>
        </w:tc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6F52E40">
            <w:pPr>
              <w:spacing w:after="0"/>
            </w:pPr>
            <w:sdt>
              <w:sdtPr>
                <w:alias w:val="FIELD_064"/>
                <w:tag w:val="FIELD_064"/>
                <w:id w:val="364003191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EE22719">
            <w:pPr>
              <w:spacing w:after="0"/>
            </w:pPr>
            <w:sdt>
              <w:sdtPr>
                <w:alias w:val="FIELD_065"/>
                <w:tag w:val="FIELD_065"/>
                <w:id w:val="813694647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</w:tr>
    </w:tbl>
    <w:p w14:paraId="76A909BC">
      <w:pPr>
        <w:spacing w:after="20"/>
      </w:pPr>
    </w:p>
    <w:p w14:paraId="1AB16101">
      <w:pPr>
        <w:keepNext/>
        <w:spacing w:after="60"/>
      </w:pPr>
      <w:r>
        <w:rPr>
          <w:b/>
        </w:rPr>
        <w:t>Introduction, preface, foreword, appendices, glossary, exercises, datasets, code, or other supplementary resources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56C1AA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6E2D3D49">
            <w:pPr>
              <w:spacing w:after="0"/>
            </w:pPr>
            <w:sdt>
              <w:sdtPr>
                <w:alias w:val="FIELD_066"/>
                <w:tag w:val="FIELD_066"/>
                <w:id w:val="868171873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7CD2F443">
      <w:pPr>
        <w:spacing w:after="0"/>
      </w:pPr>
    </w:p>
    <w:p w14:paraId="39406F51">
      <w:pPr>
        <w:pStyle w:val="2"/>
        <w:keepNext/>
      </w:pPr>
      <w:r>
        <w:t>11  Manuscript Specifications</w:t>
      </w:r>
    </w:p>
    <w:tbl>
      <w:tblPr>
        <w:tblStyle w:val="1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6350"/>
      </w:tblGrid>
      <w:tr w14:paraId="10F017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013B0115">
            <w:pPr>
              <w:spacing w:after="0"/>
            </w:pPr>
            <w:r>
              <w:rPr>
                <w:b/>
              </w:rPr>
              <w:t>Estimated total word count: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888888" w:sz="6" w:space="0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5DC97020">
            <w:pPr>
              <w:spacing w:after="0"/>
            </w:pPr>
            <w:sdt>
              <w:sdtPr>
                <w:alias w:val="FIELD_067"/>
                <w:tag w:val="FIELD_067"/>
                <w:id w:val="8495184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0196D58B">
      <w:pPr>
        <w:spacing w:after="0"/>
      </w:pPr>
    </w:p>
    <w:tbl>
      <w:tblPr>
        <w:tblStyle w:val="1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6350"/>
      </w:tblGrid>
      <w:tr w14:paraId="5E58E5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1901FCC7">
            <w:pPr>
              <w:spacing w:after="0"/>
            </w:pPr>
            <w:r>
              <w:rPr>
                <w:b/>
              </w:rPr>
              <w:t>Estimated number of chapters: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888888" w:sz="6" w:space="0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72B47341">
            <w:pPr>
              <w:spacing w:after="0"/>
            </w:pPr>
            <w:sdt>
              <w:sdtPr>
                <w:alias w:val="FIELD_068"/>
                <w:tag w:val="FIELD_068"/>
                <w:id w:val="409596896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32CE4659">
      <w:pPr>
        <w:spacing w:after="0"/>
      </w:pPr>
    </w:p>
    <w:tbl>
      <w:tblPr>
        <w:tblStyle w:val="1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6350"/>
      </w:tblGrid>
      <w:tr w14:paraId="122A07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3D47D409">
            <w:pPr>
              <w:spacing w:after="0"/>
            </w:pPr>
            <w:r>
              <w:rPr>
                <w:b/>
              </w:rPr>
              <w:t>Estimated number of tables: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888888" w:sz="6" w:space="0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39CB984B">
            <w:pPr>
              <w:spacing w:after="0"/>
            </w:pPr>
            <w:sdt>
              <w:sdtPr>
                <w:alias w:val="FIELD_069"/>
                <w:tag w:val="FIELD_069"/>
                <w:id w:val="409825899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4E707EEC">
      <w:pPr>
        <w:spacing w:after="0"/>
      </w:pPr>
    </w:p>
    <w:tbl>
      <w:tblPr>
        <w:tblStyle w:val="1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6350"/>
      </w:tblGrid>
      <w:tr w14:paraId="19D74D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6F7D94B8">
            <w:pPr>
              <w:spacing w:after="0"/>
            </w:pPr>
            <w:r>
              <w:rPr>
                <w:b/>
              </w:rPr>
              <w:t>Estimated number of figures/illustrations: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888888" w:sz="6" w:space="0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16C7D4AC">
            <w:pPr>
              <w:spacing w:after="0"/>
            </w:pPr>
            <w:sdt>
              <w:sdtPr>
                <w:alias w:val="FIELD_070"/>
                <w:tag w:val="FIELD_070"/>
                <w:id w:val="365032430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195073FA">
      <w:pPr>
        <w:spacing w:after="0"/>
      </w:pPr>
    </w:p>
    <w:tbl>
      <w:tblPr>
        <w:tblStyle w:val="1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6350"/>
      </w:tblGrid>
      <w:tr w14:paraId="05E5F8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3ACCC697">
            <w:pPr>
              <w:spacing w:after="0"/>
            </w:pPr>
            <w:r>
              <w:rPr>
                <w:b/>
              </w:rPr>
              <w:t>Estimated number of colour figures: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888888" w:sz="6" w:space="0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461FF83A">
            <w:pPr>
              <w:spacing w:after="0"/>
            </w:pPr>
            <w:sdt>
              <w:sdtPr>
                <w:alias w:val="FIELD_071"/>
                <w:tag w:val="FIELD_071"/>
                <w:id w:val="169983403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58A65982">
      <w:pPr>
        <w:spacing w:after="0"/>
      </w:pPr>
    </w:p>
    <w:tbl>
      <w:tblPr>
        <w:tblStyle w:val="1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6350"/>
      </w:tblGrid>
      <w:tr w14:paraId="3021A0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4ED66038">
            <w:pPr>
              <w:spacing w:after="0"/>
            </w:pPr>
            <w:r>
              <w:rPr>
                <w:b/>
              </w:rPr>
              <w:t>Estimated number of references: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888888" w:sz="6" w:space="0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06D4B4B8">
            <w:pPr>
              <w:spacing w:after="0"/>
            </w:pPr>
            <w:sdt>
              <w:sdtPr>
                <w:alias w:val="FIELD_072"/>
                <w:tag w:val="FIELD_072"/>
                <w:id w:val="890009476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5D4F53DF">
      <w:pPr>
        <w:spacing w:after="0"/>
      </w:pPr>
    </w:p>
    <w:p w14:paraId="4C9FC502">
      <w:pPr>
        <w:keepNext/>
        <w:spacing w:after="60"/>
      </w:pPr>
      <w:r>
        <w:rPr>
          <w:b/>
        </w:rPr>
        <w:t>Special content:</w:t>
      </w:r>
    </w:p>
    <w:p w14:paraId="3FEA7829">
      <w:pPr>
        <w:spacing w:after="40"/>
        <w:ind w:left="113"/>
      </w:pPr>
      <w:r>
        <w:rPr>
          <w:rFonts w:ascii="DejaVu Sans" w:hAnsi="DejaVu Sans"/>
          <w:sz w:val="21"/>
        </w:rPr>
        <w:t>☐\ Equations</w:t>
      </w:r>
    </w:p>
    <w:p w14:paraId="392421A2">
      <w:pPr>
        <w:spacing w:after="40"/>
        <w:ind w:left="113"/>
      </w:pPr>
      <w:r>
        <w:rPr>
          <w:rFonts w:ascii="DejaVu Sans" w:hAnsi="DejaVu Sans"/>
          <w:sz w:val="21"/>
        </w:rPr>
        <w:t>☐\ Algorithms/code</w:t>
      </w:r>
    </w:p>
    <w:p w14:paraId="2D29A05C">
      <w:pPr>
        <w:spacing w:after="40"/>
        <w:ind w:left="113"/>
      </w:pPr>
      <w:r>
        <w:rPr>
          <w:rFonts w:ascii="DejaVu Sans" w:hAnsi="DejaVu Sans"/>
          <w:sz w:val="21"/>
        </w:rPr>
        <w:t>☐\ Case studies</w:t>
      </w:r>
    </w:p>
    <w:p w14:paraId="3A649FCD">
      <w:pPr>
        <w:spacing w:after="40"/>
        <w:ind w:left="113"/>
      </w:pPr>
      <w:r>
        <w:rPr>
          <w:rFonts w:ascii="DejaVu Sans" w:hAnsi="DejaVu Sans"/>
          <w:sz w:val="21"/>
        </w:rPr>
        <w:t>☐\ Exercises/problems</w:t>
      </w:r>
    </w:p>
    <w:p w14:paraId="516240C0">
      <w:pPr>
        <w:spacing w:after="40"/>
        <w:ind w:left="113"/>
      </w:pPr>
      <w:r>
        <w:rPr>
          <w:rFonts w:ascii="DejaVu Sans" w:hAnsi="DejaVu Sans"/>
          <w:sz w:val="21"/>
        </w:rPr>
        <w:t>☐\ Datasets</w:t>
      </w:r>
    </w:p>
    <w:p w14:paraId="7D00B7D9">
      <w:pPr>
        <w:spacing w:after="40"/>
        <w:ind w:left="113"/>
      </w:pPr>
      <w:r>
        <w:rPr>
          <w:rFonts w:ascii="DejaVu Sans" w:hAnsi="DejaVu Sans"/>
          <w:sz w:val="21"/>
        </w:rPr>
        <w:t>☐\ Online supplements</w:t>
      </w:r>
    </w:p>
    <w:p w14:paraId="14DEFD59">
      <w:pPr>
        <w:spacing w:after="40"/>
        <w:ind w:left="113"/>
      </w:pPr>
      <w:r>
        <w:rPr>
          <w:rFonts w:ascii="DejaVu Sans" w:hAnsi="DejaVu Sans"/>
          <w:sz w:val="21"/>
        </w:rPr>
        <w:t>☐\ Large tables</w:t>
      </w:r>
    </w:p>
    <w:p w14:paraId="17213EDA">
      <w:pPr>
        <w:spacing w:after="40"/>
        <w:ind w:left="113"/>
      </w:pPr>
      <w:r>
        <w:rPr>
          <w:rFonts w:ascii="DejaVu Sans" w:hAnsi="DejaVu Sans"/>
          <w:sz w:val="21"/>
        </w:rPr>
        <w:t>☐\ Extensive illustrations</w:t>
      </w:r>
    </w:p>
    <w:p w14:paraId="4354F735">
      <w:pPr>
        <w:pStyle w:val="2"/>
        <w:keepNext/>
      </w:pPr>
      <w:r>
        <w:t>12  Current Manuscript Status</w:t>
      </w:r>
    </w:p>
    <w:tbl>
      <w:tblPr>
        <w:tblStyle w:val="1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6350"/>
      </w:tblGrid>
      <w:tr w14:paraId="39BC80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7F5D2627">
            <w:pPr>
              <w:spacing w:after="0"/>
            </w:pPr>
            <w:r>
              <w:rPr>
                <w:b/>
              </w:rPr>
              <w:t>Approximate percentage completed: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888888" w:sz="6" w:space="0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3DFD1665">
            <w:pPr>
              <w:spacing w:after="0"/>
            </w:pPr>
            <w:sdt>
              <w:sdtPr>
                <w:alias w:val="FIELD_073"/>
                <w:tag w:val="FIELD_073"/>
                <w:id w:val="994697669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53B896E4">
      <w:pPr>
        <w:spacing w:after="0"/>
      </w:pPr>
    </w:p>
    <w:p w14:paraId="4D5CAD99">
      <w:pPr>
        <w:keepNext/>
        <w:spacing w:after="60"/>
      </w:pPr>
      <w:r>
        <w:rPr>
          <w:b/>
        </w:rPr>
        <w:t>Material already written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0CCBE0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0F357FEE">
            <w:pPr>
              <w:spacing w:after="0"/>
            </w:pPr>
            <w:sdt>
              <w:sdtPr>
                <w:alias w:val="FIELD_074"/>
                <w:tag w:val="FIELD_074"/>
                <w:id w:val="81735053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77A15358">
      <w:pPr>
        <w:spacing w:after="0"/>
      </w:pPr>
    </w:p>
    <w:p w14:paraId="6EFD0CA6">
      <w:pPr>
        <w:keepNext/>
        <w:spacing w:after="60"/>
      </w:pPr>
      <w:r>
        <w:rPr>
          <w:b/>
        </w:rPr>
        <w:t>Material requiring substantial new work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5A77FC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632D7717">
            <w:pPr>
              <w:spacing w:after="0"/>
            </w:pPr>
            <w:sdt>
              <w:sdtPr>
                <w:alias w:val="FIELD_075"/>
                <w:tag w:val="FIELD_075"/>
                <w:id w:val="297326394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52EB7FCB">
      <w:pPr>
        <w:spacing w:after="0"/>
      </w:pPr>
    </w:p>
    <w:p w14:paraId="233C87A7">
      <w:pPr>
        <w:keepNext/>
        <w:spacing w:after="60"/>
      </w:pPr>
      <w:r>
        <w:rPr>
          <w:b/>
        </w:rPr>
        <w:t>Has any substantial part appeared previously?</w:t>
      </w:r>
    </w:p>
    <w:p w14:paraId="4DC4E1EC">
      <w:pPr>
        <w:spacing w:after="40"/>
        <w:ind w:left="113"/>
      </w:pPr>
      <w:r>
        <w:rPr>
          <w:rFonts w:ascii="DejaVu Sans" w:hAnsi="DejaVu Sans"/>
          <w:sz w:val="21"/>
        </w:rPr>
        <w:t>☐\ No ☐\ Yes</w:t>
      </w:r>
    </w:p>
    <w:p w14:paraId="5F74F82D">
      <w:pPr>
        <w:keepNext/>
        <w:spacing w:after="60"/>
      </w:pPr>
      <w:r>
        <w:rPr>
          <w:b/>
        </w:rPr>
        <w:t>If yes, explain where and in what form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6AAF96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035FB205">
            <w:pPr>
              <w:spacing w:after="0"/>
            </w:pPr>
            <w:sdt>
              <w:sdtPr>
                <w:alias w:val="FIELD_076"/>
                <w:tag w:val="FIELD_076"/>
                <w:id w:val="143552218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753655C9">
      <w:pPr>
        <w:spacing w:after="0"/>
      </w:pPr>
    </w:p>
    <w:p w14:paraId="36152890">
      <w:pPr>
        <w:pStyle w:val="2"/>
        <w:keepNext/>
      </w:pPr>
      <w:r>
        <w:t>13  Delivery Schedule</w:t>
      </w:r>
    </w:p>
    <w:p w14:paraId="7C62DE28">
      <w:r>
        <w:rPr>
          <w:i/>
          <w:color w:val="777777"/>
          <w:sz w:val="18"/>
        </w:rPr>
        <w:t>Provide a realistic schedule. Do not assume acceptance of the proposal.</w:t>
      </w:r>
    </w:p>
    <w:tbl>
      <w:tblPr>
        <w:tblStyle w:val="1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6350"/>
      </w:tblGrid>
      <w:tr w14:paraId="1C4EEC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0878974C">
            <w:pPr>
              <w:spacing w:after="0"/>
            </w:pPr>
            <w:r>
              <w:rPr>
                <w:b/>
              </w:rPr>
              <w:t>Complete first draft: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888888" w:sz="6" w:space="0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2A3C576E">
            <w:pPr>
              <w:spacing w:after="0"/>
            </w:pPr>
            <w:sdt>
              <w:sdtPr>
                <w:alias w:val="FIELD_077"/>
                <w:tag w:val="FIELD_077"/>
                <w:id w:val="637106234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778F7DDF">
      <w:pPr>
        <w:spacing w:after="0"/>
      </w:pPr>
    </w:p>
    <w:tbl>
      <w:tblPr>
        <w:tblStyle w:val="1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6350"/>
      </w:tblGrid>
      <w:tr w14:paraId="10E6F2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5368DC5D">
            <w:pPr>
              <w:spacing w:after="0"/>
            </w:pPr>
            <w:r>
              <w:rPr>
                <w:b/>
              </w:rPr>
              <w:t>Complete figures/tables: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888888" w:sz="6" w:space="0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27EB79FD">
            <w:pPr>
              <w:spacing w:after="0"/>
            </w:pPr>
            <w:sdt>
              <w:sdtPr>
                <w:alias w:val="FIELD_078"/>
                <w:tag w:val="FIELD_078"/>
                <w:id w:val="273835713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4C81955E">
      <w:pPr>
        <w:spacing w:after="0"/>
      </w:pPr>
    </w:p>
    <w:tbl>
      <w:tblPr>
        <w:tblStyle w:val="1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6350"/>
      </w:tblGrid>
      <w:tr w14:paraId="01D937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4753D876">
            <w:pPr>
              <w:spacing w:after="0"/>
            </w:pPr>
            <w:r>
              <w:rPr>
                <w:b/>
              </w:rPr>
              <w:t>Permissions clearance: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888888" w:sz="6" w:space="0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08B88602">
            <w:pPr>
              <w:spacing w:after="0"/>
            </w:pPr>
            <w:sdt>
              <w:sdtPr>
                <w:alias w:val="FIELD_079"/>
                <w:tag w:val="FIELD_079"/>
                <w:id w:val="412807284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2667930E">
      <w:pPr>
        <w:spacing w:after="0"/>
      </w:pPr>
    </w:p>
    <w:tbl>
      <w:tblPr>
        <w:tblStyle w:val="1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6350"/>
      </w:tblGrid>
      <w:tr w14:paraId="566E5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2C2FD9CD">
            <w:pPr>
              <w:spacing w:after="0"/>
            </w:pPr>
            <w:r>
              <w:rPr>
                <w:b/>
              </w:rPr>
              <w:t>Other major milestone: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888888" w:sz="6" w:space="0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05356F30">
            <w:pPr>
              <w:spacing w:after="0"/>
            </w:pPr>
            <w:sdt>
              <w:sdtPr>
                <w:alias w:val="FIELD_080"/>
                <w:tag w:val="FIELD_080"/>
                <w:id w:val="313435959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14148410">
      <w:pPr>
        <w:spacing w:after="0"/>
      </w:pPr>
    </w:p>
    <w:p w14:paraId="5A9D38A0">
      <w:pPr>
        <w:keepNext/>
        <w:spacing w:after="60"/>
      </w:pPr>
      <w:r>
        <w:rPr>
          <w:b/>
        </w:rPr>
        <w:t>Factors that may affect the schedule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44CA5A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227A2D8D">
            <w:pPr>
              <w:spacing w:after="0"/>
            </w:pPr>
            <w:sdt>
              <w:sdtPr>
                <w:alias w:val="FIELD_081"/>
                <w:tag w:val="FIELD_081"/>
                <w:id w:val="685909316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3B525BF5">
      <w:pPr>
        <w:spacing w:after="0"/>
      </w:pPr>
    </w:p>
    <w:p w14:paraId="53D3BFE2">
      <w:pPr>
        <w:pStyle w:val="2"/>
        <w:keepNext/>
      </w:pPr>
      <w:r>
        <w:t>14  Author / Editor Information</w:t>
      </w:r>
    </w:p>
    <w:p w14:paraId="54CBC0A3">
      <w:r>
        <w:rPr>
          <w:i/>
          <w:color w:val="777777"/>
          <w:sz w:val="18"/>
        </w:rPr>
        <w:t>Complete for the lead author/editor. Duplicate this subsection for additional authors/editors if needed.</w:t>
      </w:r>
    </w:p>
    <w:tbl>
      <w:tblPr>
        <w:tblStyle w:val="1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6350"/>
      </w:tblGrid>
      <w:tr w14:paraId="146038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50A1A6C4">
            <w:pPr>
              <w:spacing w:after="0"/>
            </w:pPr>
            <w:r>
              <w:rPr>
                <w:b/>
              </w:rPr>
              <w:t>Full name: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888888" w:sz="6" w:space="0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147B1365">
            <w:pPr>
              <w:spacing w:after="0"/>
            </w:pPr>
            <w:sdt>
              <w:sdtPr>
                <w:alias w:val="FIELD_082"/>
                <w:tag w:val="FIELD_082"/>
                <w:id w:val="99376910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4E27335C">
      <w:pPr>
        <w:spacing w:after="0"/>
      </w:pPr>
    </w:p>
    <w:tbl>
      <w:tblPr>
        <w:tblStyle w:val="1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6350"/>
      </w:tblGrid>
      <w:tr w14:paraId="0CC217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5C7E239A">
            <w:pPr>
              <w:spacing w:after="0"/>
            </w:pPr>
            <w:r>
              <w:rPr>
                <w:b/>
              </w:rPr>
              <w:t>Academic/professional title: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888888" w:sz="6" w:space="0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2604D99E">
            <w:pPr>
              <w:spacing w:after="0"/>
            </w:pPr>
            <w:sdt>
              <w:sdtPr>
                <w:alias w:val="FIELD_083"/>
                <w:tag w:val="FIELD_083"/>
                <w:id w:val="902576570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764EE0C4">
      <w:pPr>
        <w:spacing w:after="0"/>
      </w:pPr>
    </w:p>
    <w:tbl>
      <w:tblPr>
        <w:tblStyle w:val="1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6350"/>
      </w:tblGrid>
      <w:tr w14:paraId="3BBE05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23BE529A">
            <w:pPr>
              <w:spacing w:after="0"/>
            </w:pPr>
            <w:r>
              <w:rPr>
                <w:b/>
              </w:rPr>
              <w:t>Institution/organisation: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888888" w:sz="6" w:space="0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3EC91E0B">
            <w:pPr>
              <w:spacing w:after="0"/>
            </w:pPr>
            <w:sdt>
              <w:sdtPr>
                <w:alias w:val="FIELD_084"/>
                <w:tag w:val="FIELD_084"/>
                <w:id w:val="559653031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52E1EF00">
      <w:pPr>
        <w:spacing w:after="0"/>
      </w:pPr>
    </w:p>
    <w:tbl>
      <w:tblPr>
        <w:tblStyle w:val="1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6350"/>
      </w:tblGrid>
      <w:tr w14:paraId="3E8348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1ED6D91C">
            <w:pPr>
              <w:spacing w:after="0"/>
            </w:pPr>
            <w:r>
              <w:rPr>
                <w:b/>
              </w:rPr>
              <w:t>Department/unit: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888888" w:sz="6" w:space="0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40990161">
            <w:pPr>
              <w:spacing w:after="0"/>
            </w:pPr>
            <w:sdt>
              <w:sdtPr>
                <w:alias w:val="FIELD_085"/>
                <w:tag w:val="FIELD_085"/>
                <w:id w:val="632597521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7EC67A0C">
      <w:pPr>
        <w:spacing w:after="0"/>
      </w:pPr>
    </w:p>
    <w:tbl>
      <w:tblPr>
        <w:tblStyle w:val="1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6350"/>
      </w:tblGrid>
      <w:tr w14:paraId="41237C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088603E8">
            <w:pPr>
              <w:spacing w:after="0"/>
            </w:pPr>
            <w:r>
              <w:rPr>
                <w:b/>
              </w:rPr>
              <w:t>Country: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888888" w:sz="6" w:space="0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1B0D5183">
            <w:pPr>
              <w:spacing w:after="0"/>
            </w:pPr>
            <w:sdt>
              <w:sdtPr>
                <w:alias w:val="FIELD_086"/>
                <w:tag w:val="FIELD_086"/>
                <w:id w:val="22630019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0C694157">
      <w:pPr>
        <w:spacing w:after="0"/>
      </w:pPr>
    </w:p>
    <w:tbl>
      <w:tblPr>
        <w:tblStyle w:val="1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6350"/>
      </w:tblGrid>
      <w:tr w14:paraId="5CC0D1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51024EE3">
            <w:pPr>
              <w:spacing w:after="0"/>
            </w:pPr>
            <w:r>
              <w:rPr>
                <w:b/>
              </w:rPr>
              <w:t>Email: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888888" w:sz="6" w:space="0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0DB34231">
            <w:pPr>
              <w:spacing w:after="0"/>
            </w:pPr>
            <w:sdt>
              <w:sdtPr>
                <w:alias w:val="FIELD_087"/>
                <w:tag w:val="FIELD_087"/>
                <w:id w:val="535643634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502A87E1">
      <w:pPr>
        <w:spacing w:after="0"/>
      </w:pPr>
    </w:p>
    <w:tbl>
      <w:tblPr>
        <w:tblStyle w:val="1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6350"/>
      </w:tblGrid>
      <w:tr w14:paraId="076B86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0F5CA88D">
            <w:pPr>
              <w:spacing w:after="0"/>
            </w:pPr>
            <w:r>
              <w:rPr>
                <w:b/>
              </w:rPr>
              <w:t>ORCID (if available):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888888" w:sz="6" w:space="0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72150429">
            <w:pPr>
              <w:spacing w:after="0"/>
            </w:pPr>
            <w:sdt>
              <w:sdtPr>
                <w:alias w:val="FIELD_088"/>
                <w:tag w:val="FIELD_088"/>
                <w:id w:val="414235880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0ADB5568">
      <w:pPr>
        <w:spacing w:after="0"/>
      </w:pPr>
    </w:p>
    <w:tbl>
      <w:tblPr>
        <w:tblStyle w:val="1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6350"/>
      </w:tblGrid>
      <w:tr w14:paraId="6F0B07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39CCB197">
            <w:pPr>
              <w:spacing w:after="0"/>
            </w:pPr>
            <w:r>
              <w:rPr>
                <w:b/>
              </w:rPr>
              <w:t>Professional webpage (if relevant):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888888" w:sz="6" w:space="0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766B2691">
            <w:pPr>
              <w:spacing w:after="0"/>
            </w:pPr>
            <w:sdt>
              <w:sdtPr>
                <w:alias w:val="FIELD_089"/>
                <w:tag w:val="FIELD_089"/>
                <w:id w:val="798441586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760D2D2F">
      <w:pPr>
        <w:spacing w:after="0"/>
      </w:pPr>
    </w:p>
    <w:p w14:paraId="4CDC79A4">
      <w:pPr>
        <w:keepNext/>
        <w:spacing w:after="60"/>
      </w:pPr>
      <w:r>
        <w:rPr>
          <w:b/>
        </w:rPr>
        <w:t>Short biography and qualifications relevant to the book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568292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4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69A3A551">
            <w:pPr>
              <w:spacing w:after="0"/>
            </w:pPr>
            <w:sdt>
              <w:sdtPr>
                <w:alias w:val="FIELD_090"/>
                <w:tag w:val="FIELD_090"/>
                <w:id w:val="639039691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4CC8D6BF">
      <w:pPr>
        <w:spacing w:after="0"/>
      </w:pPr>
    </w:p>
    <w:p w14:paraId="6EE50EA3">
      <w:pPr>
        <w:keepNext/>
        <w:spacing w:after="60"/>
      </w:pPr>
      <w:r>
        <w:rPr>
          <w:b/>
        </w:rPr>
        <w:t>Relevant publications, projects, professional experience, or teaching experience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20865E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4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45980069">
            <w:pPr>
              <w:spacing w:after="0"/>
            </w:pPr>
            <w:sdt>
              <w:sdtPr>
                <w:alias w:val="FIELD_091"/>
                <w:tag w:val="FIELD_091"/>
                <w:id w:val="143597294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32F5195C">
      <w:pPr>
        <w:spacing w:after="0"/>
      </w:pPr>
    </w:p>
    <w:p w14:paraId="2C675D3B">
      <w:pPr>
        <w:keepNext/>
        <w:spacing w:after="60"/>
      </w:pPr>
      <w:r>
        <w:rPr>
          <w:b/>
        </w:rPr>
        <w:t>Co-authors / co-editors (if any)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71B68C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02CE7522">
            <w:pPr>
              <w:spacing w:after="0"/>
            </w:pPr>
            <w:sdt>
              <w:sdtPr>
                <w:alias w:val="FIELD_092"/>
                <w:tag w:val="FIELD_092"/>
                <w:id w:val="40989002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3D6FC0E1">
      <w:pPr>
        <w:spacing w:after="0"/>
      </w:pPr>
    </w:p>
    <w:p w14:paraId="52C6A16E">
      <w:pPr>
        <w:pStyle w:val="2"/>
        <w:keepNext/>
      </w:pPr>
      <w:r>
        <w:t>15  Edited Volume Information</w:t>
      </w:r>
    </w:p>
    <w:p w14:paraId="379E6ED7">
      <w:r>
        <w:rPr>
          <w:i/>
          <w:color w:val="777777"/>
          <w:sz w:val="18"/>
        </w:rPr>
        <w:t>Complete only for edited or multi-contributor volumes. Otherwise write “Not applicable”.</w:t>
      </w:r>
    </w:p>
    <w:p w14:paraId="7C6720FA">
      <w:pPr>
        <w:keepNext/>
        <w:spacing w:after="60"/>
      </w:pPr>
      <w:r>
        <w:rPr>
          <w:b/>
        </w:rPr>
        <w:t>How will contributors be selected?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7FA243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41F5766C">
            <w:pPr>
              <w:spacing w:after="0"/>
            </w:pPr>
            <w:sdt>
              <w:sdtPr>
                <w:alias w:val="FIELD_093"/>
                <w:tag w:val="FIELD_093"/>
                <w:id w:val="92895305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392B2E47">
      <w:pPr>
        <w:spacing w:after="0"/>
      </w:pPr>
    </w:p>
    <w:tbl>
      <w:tblPr>
        <w:tblStyle w:val="1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6350"/>
      </w:tblGrid>
      <w:tr w14:paraId="6EA935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2D92F413">
            <w:pPr>
              <w:spacing w:after="0"/>
            </w:pPr>
            <w:r>
              <w:rPr>
                <w:b/>
              </w:rPr>
              <w:t>Expected number of contributors: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888888" w:sz="6" w:space="0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230A79DC">
            <w:pPr>
              <w:spacing w:after="0"/>
            </w:pPr>
            <w:sdt>
              <w:sdtPr>
                <w:alias w:val="FIELD_094"/>
                <w:tag w:val="FIELD_094"/>
                <w:id w:val="737704181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0F4335EC">
      <w:pPr>
        <w:spacing w:after="0"/>
      </w:pPr>
    </w:p>
    <w:p w14:paraId="70A51028">
      <w:pPr>
        <w:keepNext/>
        <w:spacing w:after="60"/>
      </w:pPr>
      <w:r>
        <w:rPr>
          <w:b/>
        </w:rPr>
        <w:t>Have contributors already agreed to participate?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1B0582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7424FEE6">
            <w:pPr>
              <w:spacing w:after="0"/>
            </w:pPr>
            <w:sdt>
              <w:sdtPr>
                <w:alias w:val="FIELD_095"/>
                <w:tag w:val="FIELD_095"/>
                <w:id w:val="404992193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70E28A58">
      <w:pPr>
        <w:spacing w:after="0"/>
      </w:pPr>
    </w:p>
    <w:p w14:paraId="69C5B79B">
      <w:pPr>
        <w:keepNext/>
        <w:spacing w:after="60"/>
      </w:pPr>
      <w:r>
        <w:rPr>
          <w:b/>
        </w:rPr>
        <w:t>How will the editors ensure coherence, consistency, quality, and timely delivery across chapters?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52BDAC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0D8152E3">
            <w:pPr>
              <w:spacing w:after="0"/>
            </w:pPr>
            <w:sdt>
              <w:sdtPr>
                <w:alias w:val="FIELD_096"/>
                <w:tag w:val="FIELD_096"/>
                <w:id w:val="759106305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327A947A">
      <w:pPr>
        <w:spacing w:after="0"/>
      </w:pPr>
    </w:p>
    <w:p w14:paraId="285045E6">
      <w:pPr>
        <w:pStyle w:val="2"/>
        <w:keepNext/>
      </w:pPr>
      <w:r>
        <w:t>16  Course Adoption Potential</w:t>
      </w:r>
    </w:p>
    <w:p w14:paraId="42111F19">
      <w:pPr>
        <w:keepNext/>
        <w:spacing w:after="60"/>
      </w:pPr>
      <w:r>
        <w:rPr>
          <w:b/>
        </w:rPr>
        <w:t>Could the book be used for teaching?</w:t>
      </w:r>
    </w:p>
    <w:p w14:paraId="7736D03A">
      <w:pPr>
        <w:spacing w:after="40"/>
        <w:ind w:left="113"/>
      </w:pPr>
      <w:r>
        <w:rPr>
          <w:rFonts w:ascii="DejaVu Sans" w:hAnsi="DejaVu Sans"/>
          <w:sz w:val="21"/>
        </w:rPr>
        <w:t>☐\ No</w:t>
      </w:r>
    </w:p>
    <w:p w14:paraId="13089EEE">
      <w:pPr>
        <w:spacing w:after="40"/>
        <w:ind w:left="113"/>
      </w:pPr>
      <w:r>
        <w:rPr>
          <w:rFonts w:ascii="DejaVu Sans" w:hAnsi="DejaVu Sans"/>
          <w:sz w:val="21"/>
        </w:rPr>
        <w:t>☐\ Yes, as a primary text</w:t>
      </w:r>
    </w:p>
    <w:p w14:paraId="549FB8CB">
      <w:pPr>
        <w:spacing w:after="40"/>
        <w:ind w:left="113"/>
      </w:pPr>
      <w:r>
        <w:rPr>
          <w:rFonts w:ascii="DejaVu Sans" w:hAnsi="DejaVu Sans"/>
          <w:sz w:val="21"/>
        </w:rPr>
        <w:t>☐\ Yes, as a supplementary text</w:t>
      </w:r>
    </w:p>
    <w:p w14:paraId="26491482">
      <w:pPr>
        <w:keepNext/>
        <w:spacing w:after="60"/>
      </w:pPr>
      <w:r>
        <w:rPr>
          <w:b/>
        </w:rPr>
        <w:t>Relevant course/module names and academic level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71482B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1440EAB1">
            <w:pPr>
              <w:spacing w:after="0"/>
            </w:pPr>
            <w:sdt>
              <w:sdtPr>
                <w:alias w:val="FIELD_097"/>
                <w:tag w:val="FIELD_097"/>
                <w:id w:val="458392407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3120B161">
      <w:pPr>
        <w:spacing w:after="0"/>
      </w:pPr>
    </w:p>
    <w:p w14:paraId="577C16A0">
      <w:pPr>
        <w:keepNext/>
        <w:spacing w:after="60"/>
      </w:pPr>
      <w:r>
        <w:rPr>
          <w:b/>
        </w:rPr>
        <w:t>Approximate class size / likely adoption context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6EA01F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59FE06F3">
            <w:pPr>
              <w:spacing w:after="0"/>
            </w:pPr>
            <w:sdt>
              <w:sdtPr>
                <w:alias w:val="FIELD_098"/>
                <w:tag w:val="FIELD_098"/>
                <w:id w:val="266003730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4F1D91DA">
      <w:pPr>
        <w:spacing w:after="0"/>
      </w:pPr>
    </w:p>
    <w:p w14:paraId="558815EC">
      <w:pPr>
        <w:keepNext/>
        <w:spacing w:after="60"/>
      </w:pPr>
      <w:r>
        <w:rPr>
          <w:b/>
        </w:rPr>
        <w:t>Instructor resources or teaching features that may be useful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49D29B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0ECF61EB">
            <w:pPr>
              <w:spacing w:after="0"/>
            </w:pPr>
            <w:sdt>
              <w:sdtPr>
                <w:alias w:val="FIELD_099"/>
                <w:tag w:val="FIELD_099"/>
                <w:id w:val="21219553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69E8D23E">
      <w:pPr>
        <w:spacing w:after="0"/>
      </w:pPr>
    </w:p>
    <w:p w14:paraId="349E82D8">
      <w:pPr>
        <w:pStyle w:val="2"/>
        <w:keepNext/>
      </w:pPr>
      <w:r>
        <w:t>17  Marketing and Outreach</w:t>
      </w:r>
    </w:p>
    <w:p w14:paraId="4633F362">
      <w:pPr>
        <w:keepNext/>
        <w:spacing w:after="60"/>
      </w:pPr>
      <w:r>
        <w:rPr>
          <w:b/>
        </w:rPr>
        <w:t>Professional societies, academic communities, conferences, or networks relevant to the book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69B88B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0C46AA56">
            <w:pPr>
              <w:spacing w:after="0"/>
            </w:pPr>
            <w:sdt>
              <w:sdtPr>
                <w:alias w:val="FIELD_100"/>
                <w:tag w:val="FIELD_100"/>
                <w:id w:val="720734659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5182AB2F">
      <w:pPr>
        <w:spacing w:after="0"/>
      </w:pPr>
    </w:p>
    <w:p w14:paraId="59EFC1AC">
      <w:pPr>
        <w:keepNext/>
        <w:spacing w:after="60"/>
      </w:pPr>
      <w:r>
        <w:rPr>
          <w:b/>
        </w:rPr>
        <w:t>Relevant mailing lists, newsletters, professional communities, podcasts, media, or online channels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370165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18A33ABE">
            <w:pPr>
              <w:spacing w:after="0"/>
            </w:pPr>
            <w:sdt>
              <w:sdtPr>
                <w:alias w:val="FIELD_101"/>
                <w:tag w:val="FIELD_101"/>
                <w:id w:val="631036161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4B969547">
      <w:pPr>
        <w:spacing w:after="0"/>
      </w:pPr>
    </w:p>
    <w:p w14:paraId="68F055FC">
      <w:pPr>
        <w:keepNext/>
        <w:spacing w:after="60"/>
      </w:pPr>
      <w:r>
        <w:rPr>
          <w:b/>
        </w:rPr>
        <w:t>Author/editor outreach opportunities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562EF7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167AA13A">
            <w:pPr>
              <w:spacing w:after="0"/>
            </w:pPr>
            <w:sdt>
              <w:sdtPr>
                <w:alias w:val="FIELD_102"/>
                <w:tag w:val="FIELD_102"/>
                <w:id w:val="43719309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15CF3A14">
      <w:pPr>
        <w:spacing w:after="0"/>
      </w:pPr>
    </w:p>
    <w:p w14:paraId="79001CC2">
      <w:pPr>
        <w:keepNext/>
        <w:spacing w:after="60"/>
      </w:pPr>
      <w:r>
        <w:rPr>
          <w:b/>
        </w:rPr>
        <w:t>Potential endorsers, reviewers, or influential readers (optional)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066921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52CAA018">
            <w:pPr>
              <w:spacing w:after="0"/>
            </w:pPr>
            <w:sdt>
              <w:sdtPr>
                <w:alias w:val="FIELD_103"/>
                <w:tag w:val="FIELD_103"/>
                <w:id w:val="610744135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0265D3AE">
      <w:pPr>
        <w:spacing w:after="0"/>
      </w:pPr>
    </w:p>
    <w:p w14:paraId="5795B578">
      <w:pPr>
        <w:pStyle w:val="2"/>
        <w:keepNext/>
      </w:pPr>
      <w:r>
        <w:t>18  Permissions, Copyright, Ethics, Data, and Software</w:t>
      </w:r>
    </w:p>
    <w:p w14:paraId="34AF8861">
      <w:pPr>
        <w:keepNext/>
        <w:spacing w:after="60"/>
      </w:pPr>
      <w:r>
        <w:rPr>
          <w:b/>
        </w:rPr>
        <w:t>Does the manuscript contain or expect to contain third-party material?</w:t>
      </w:r>
    </w:p>
    <w:p w14:paraId="4B2A806B">
      <w:pPr>
        <w:spacing w:after="40"/>
        <w:ind w:left="113"/>
      </w:pPr>
      <w:r>
        <w:rPr>
          <w:rFonts w:ascii="DejaVu Sans" w:hAnsi="DejaVu Sans"/>
          <w:sz w:val="21"/>
        </w:rPr>
        <w:t>☐\ No ☐\ Yes ☐\ Not yet known</w:t>
      </w:r>
    </w:p>
    <w:p w14:paraId="1CC76419">
      <w:pPr>
        <w:keepNext/>
        <w:spacing w:after="60"/>
      </w:pPr>
      <w:r>
        <w:rPr>
          <w:b/>
        </w:rPr>
        <w:t>If yes, describe the material and expected permission requirements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42FF4A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46606670">
            <w:pPr>
              <w:spacing w:after="0"/>
            </w:pPr>
            <w:sdt>
              <w:sdtPr>
                <w:alias w:val="FIELD_104"/>
                <w:tag w:val="FIELD_104"/>
                <w:id w:val="625733831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0A55AB26">
      <w:pPr>
        <w:spacing w:after="0"/>
      </w:pPr>
    </w:p>
    <w:p w14:paraId="093DE766">
      <w:pPr>
        <w:keepNext/>
        <w:spacing w:after="60"/>
      </w:pPr>
      <w:r>
        <w:rPr>
          <w:b/>
        </w:rPr>
        <w:t>Does the book include human-participant research, confidential/proprietary material, sensitive case material, or regulated information?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101DA6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2DF5529D">
            <w:pPr>
              <w:spacing w:after="0"/>
            </w:pPr>
            <w:sdt>
              <w:sdtPr>
                <w:alias w:val="FIELD_105"/>
                <w:tag w:val="FIELD_105"/>
                <w:id w:val="125454363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2B156A92">
      <w:pPr>
        <w:spacing w:after="0"/>
      </w:pPr>
    </w:p>
    <w:p w14:paraId="04ACE166">
      <w:pPr>
        <w:keepNext/>
        <w:spacing w:after="60"/>
      </w:pPr>
      <w:r>
        <w:rPr>
          <w:b/>
        </w:rPr>
        <w:t>If applicable, explain approvals, permissions, anonymisation, or other ethical/legal controls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524C5A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18A67BBF">
            <w:pPr>
              <w:spacing w:after="0"/>
            </w:pPr>
            <w:sdt>
              <w:sdtPr>
                <w:alias w:val="FIELD_106"/>
                <w:tag w:val="FIELD_106"/>
                <w:id w:val="908070530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663D6608">
      <w:pPr>
        <w:spacing w:after="0"/>
      </w:pPr>
    </w:p>
    <w:p w14:paraId="056BD938">
      <w:pPr>
        <w:keepNext/>
        <w:spacing w:after="60"/>
      </w:pPr>
      <w:r>
        <w:rPr>
          <w:b/>
        </w:rPr>
        <w:t>Does the book depend on software, code, datasets, or online resources that readers should be able to access?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01A831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7A4FD3C7">
            <w:pPr>
              <w:spacing w:after="0"/>
            </w:pPr>
            <w:sdt>
              <w:sdtPr>
                <w:alias w:val="FIELD_107"/>
                <w:tag w:val="FIELD_107"/>
                <w:id w:val="621802401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5772C405">
      <w:pPr>
        <w:spacing w:after="0"/>
      </w:pPr>
    </w:p>
    <w:p w14:paraId="0BA79663">
      <w:pPr>
        <w:pStyle w:val="2"/>
        <w:keepNext/>
      </w:pPr>
      <w:r>
        <w:t>19  Sample and Supporting Material</w:t>
      </w:r>
    </w:p>
    <w:p w14:paraId="242DF498">
      <w:pPr>
        <w:keepNext/>
        <w:spacing w:after="60"/>
      </w:pPr>
      <w:r>
        <w:rPr>
          <w:b/>
        </w:rPr>
        <w:t>Material supplied with this proposal:</w:t>
      </w:r>
    </w:p>
    <w:p w14:paraId="34B3EEB9">
      <w:pPr>
        <w:spacing w:after="40"/>
        <w:ind w:left="113"/>
      </w:pPr>
      <w:r>
        <w:rPr>
          <w:rFonts w:ascii="DejaVu Sans" w:hAnsi="DejaVu Sans"/>
          <w:sz w:val="21"/>
        </w:rPr>
        <w:t>☐\ Sample chapter</w:t>
      </w:r>
    </w:p>
    <w:p w14:paraId="72E16461">
      <w:pPr>
        <w:spacing w:after="40"/>
        <w:ind w:left="113"/>
      </w:pPr>
      <w:r>
        <w:rPr>
          <w:rFonts w:ascii="DejaVu Sans" w:hAnsi="DejaVu Sans"/>
          <w:sz w:val="21"/>
        </w:rPr>
        <w:t>☐\ Detailed table of contents</w:t>
      </w:r>
    </w:p>
    <w:p w14:paraId="5D810504">
      <w:pPr>
        <w:spacing w:after="40"/>
        <w:ind w:left="113"/>
      </w:pPr>
      <w:r>
        <w:rPr>
          <w:rFonts w:ascii="DejaVu Sans" w:hAnsi="DejaVu Sans"/>
          <w:sz w:val="21"/>
        </w:rPr>
        <w:t>☐\ Curriculum vitae / résumé</w:t>
      </w:r>
    </w:p>
    <w:p w14:paraId="68469DD8">
      <w:pPr>
        <w:spacing w:after="40"/>
        <w:ind w:left="113"/>
      </w:pPr>
      <w:r>
        <w:rPr>
          <w:rFonts w:ascii="DejaVu Sans" w:hAnsi="DejaVu Sans"/>
          <w:sz w:val="21"/>
        </w:rPr>
        <w:t>☐\ Sample figures/tables</w:t>
      </w:r>
    </w:p>
    <w:p w14:paraId="66600E82">
      <w:pPr>
        <w:spacing w:after="40"/>
        <w:ind w:left="113"/>
      </w:pPr>
      <w:r>
        <w:rPr>
          <w:rFonts w:ascii="DejaVu Sans" w:hAnsi="DejaVu Sans"/>
          <w:sz w:val="21"/>
        </w:rPr>
        <w:t>☐\ Previously published related work</w:t>
      </w:r>
    </w:p>
    <w:p w14:paraId="71059D96">
      <w:pPr>
        <w:spacing w:after="40"/>
        <w:ind w:left="113"/>
      </w:pPr>
      <w:r>
        <w:rPr>
          <w:rFonts w:ascii="DejaVu Sans" w:hAnsi="DejaVu Sans"/>
          <w:sz w:val="21"/>
        </w:rPr>
        <w:t>☐\ Course outline / syllabus</w:t>
      </w:r>
    </w:p>
    <w:p w14:paraId="61E23B80">
      <w:pPr>
        <w:spacing w:after="40"/>
        <w:ind w:left="113"/>
      </w:pPr>
      <w:r>
        <w:rPr>
          <w:rFonts w:ascii="DejaVu Sans" w:hAnsi="DejaVu Sans"/>
          <w:sz w:val="21"/>
        </w:rPr>
        <w:t>☐\ Market evidence</w:t>
      </w:r>
    </w:p>
    <w:p w14:paraId="30AA2EFB">
      <w:pPr>
        <w:spacing w:after="40"/>
        <w:ind w:left="113"/>
      </w:pPr>
      <w:r>
        <w:rPr>
          <w:rFonts w:ascii="DejaVu Sans" w:hAnsi="DejaVu Sans"/>
          <w:sz w:val="21"/>
        </w:rPr>
        <w:t>☐\ Other: ____________________</w:t>
      </w:r>
    </w:p>
    <w:p w14:paraId="6CBA36ED">
      <w:pPr>
        <w:keepNext/>
        <w:spacing w:after="60"/>
      </w:pPr>
      <w:r>
        <w:rPr>
          <w:b/>
        </w:rPr>
        <w:t>Notes on attached material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05A675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2E81792D">
            <w:pPr>
              <w:spacing w:after="0"/>
            </w:pPr>
            <w:sdt>
              <w:sdtPr>
                <w:alias w:val="FIELD_108"/>
                <w:tag w:val="FIELD_108"/>
                <w:id w:val="762560597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5E8A9D72">
      <w:pPr>
        <w:spacing w:after="0"/>
      </w:pPr>
    </w:p>
    <w:p w14:paraId="73BE74A4">
      <w:pPr>
        <w:pStyle w:val="2"/>
        <w:keepNext/>
      </w:pPr>
      <w:r>
        <w:t>20  Other Publishers / Previous Submission History</w:t>
      </w:r>
    </w:p>
    <w:p w14:paraId="4A99B143">
      <w:pPr>
        <w:keepNext/>
        <w:spacing w:after="60"/>
      </w:pPr>
      <w:r>
        <w:rPr>
          <w:b/>
        </w:rPr>
        <w:t>Has this proposal or substantially the same book project been submitted to another publisher?</w:t>
      </w:r>
    </w:p>
    <w:p w14:paraId="11626236">
      <w:pPr>
        <w:spacing w:after="40"/>
        <w:ind w:left="113"/>
      </w:pPr>
      <w:r>
        <w:rPr>
          <w:rFonts w:ascii="DejaVu Sans" w:hAnsi="DejaVu Sans"/>
          <w:sz w:val="21"/>
        </w:rPr>
        <w:t>☐\ No ☐\ Yes</w:t>
      </w:r>
    </w:p>
    <w:p w14:paraId="7277FF31">
      <w:pPr>
        <w:keepNext/>
        <w:spacing w:after="60"/>
      </w:pPr>
      <w:r>
        <w:rPr>
          <w:b/>
        </w:rPr>
        <w:t>If yes, provide relevant details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5F9559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0A163B68">
            <w:pPr>
              <w:spacing w:after="0"/>
            </w:pPr>
            <w:sdt>
              <w:sdtPr>
                <w:alias w:val="FIELD_109"/>
                <w:tag w:val="FIELD_109"/>
                <w:id w:val="34422595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58A8C374">
      <w:pPr>
        <w:spacing w:after="0"/>
      </w:pPr>
    </w:p>
    <w:p w14:paraId="1DA4F25E">
      <w:pPr>
        <w:keepNext/>
        <w:spacing w:after="60"/>
      </w:pPr>
      <w:r>
        <w:rPr>
          <w:b/>
        </w:rPr>
        <w:t>Has a previous version been declined, withdrawn, or discontinued elsewhere?</w:t>
      </w:r>
    </w:p>
    <w:p w14:paraId="03DAD995">
      <w:pPr>
        <w:spacing w:after="40"/>
        <w:ind w:left="113"/>
      </w:pPr>
      <w:r>
        <w:rPr>
          <w:rFonts w:ascii="DejaVu Sans" w:hAnsi="DejaVu Sans"/>
          <w:sz w:val="21"/>
        </w:rPr>
        <w:t>☐\ No ☐\ Yes</w:t>
      </w:r>
    </w:p>
    <w:p w14:paraId="4F71D3EB">
      <w:pPr>
        <w:keepNext/>
        <w:spacing w:after="60"/>
      </w:pPr>
      <w:r>
        <w:rPr>
          <w:b/>
        </w:rPr>
        <w:t>If yes, explain briefly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1824C5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5CC41C71">
            <w:pPr>
              <w:spacing w:after="0"/>
            </w:pPr>
            <w:sdt>
              <w:sdtPr>
                <w:alias w:val="FIELD_110"/>
                <w:tag w:val="FIELD_110"/>
                <w:id w:val="887126038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4D8BFCF0">
      <w:pPr>
        <w:spacing w:after="0"/>
      </w:pPr>
    </w:p>
    <w:p w14:paraId="6B86B2D3">
      <w:pPr>
        <w:pStyle w:val="2"/>
        <w:keepNext/>
      </w:pPr>
      <w:r>
        <w:t>21  Why GreyMind Press?</w:t>
      </w:r>
    </w:p>
    <w:p w14:paraId="62E8D6B9">
      <w:pPr>
        <w:keepNext/>
        <w:spacing w:after="60"/>
      </w:pPr>
      <w:r>
        <w:rPr>
          <w:b/>
        </w:rPr>
        <w:t>Why do you believe this book fits GreyMind Press?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7C087B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08F1B9C0">
            <w:pPr>
              <w:spacing w:after="0"/>
            </w:pPr>
            <w:sdt>
              <w:sdtPr>
                <w:alias w:val="FIELD_111"/>
                <w:tag w:val="FIELD_111"/>
                <w:id w:val="75996557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00BB16C2">
      <w:pPr>
        <w:spacing w:after="0"/>
      </w:pPr>
    </w:p>
    <w:p w14:paraId="25ADDBAB">
      <w:pPr>
        <w:keepNext/>
        <w:spacing w:after="60"/>
      </w:pPr>
      <w:r>
        <w:rPr>
          <w:b/>
        </w:rPr>
        <w:t>What do you expect from GreyMind Press as a publishing partner?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2DA8F9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34F3ABDB">
            <w:pPr>
              <w:spacing w:after="0"/>
            </w:pPr>
            <w:sdt>
              <w:sdtPr>
                <w:alias w:val="FIELD_112"/>
                <w:tag w:val="FIELD_112"/>
                <w:id w:val="572848264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21765325">
      <w:pPr>
        <w:spacing w:after="0"/>
      </w:pPr>
    </w:p>
    <w:p w14:paraId="1D3C0FF5">
      <w:pPr>
        <w:pStyle w:val="2"/>
        <w:keepNext/>
      </w:pPr>
      <w:r>
        <w:t>22  Additional Information</w:t>
      </w:r>
    </w:p>
    <w:p w14:paraId="641EF463">
      <w:pPr>
        <w:keepNext/>
        <w:spacing w:after="60"/>
      </w:pPr>
      <w:r>
        <w:rPr>
          <w:b/>
        </w:rPr>
        <w:t>Provide any other information that may help GreyMind Press evaluate the proposal.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6A746F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8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109E2A32">
            <w:pPr>
              <w:spacing w:after="0"/>
            </w:pPr>
            <w:sdt>
              <w:sdtPr>
                <w:alias w:val="FIELD_113"/>
                <w:tag w:val="FIELD_113"/>
                <w:id w:val="986502948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2703FAB5">
      <w:pPr>
        <w:spacing w:after="0"/>
      </w:pPr>
    </w:p>
    <w:p w14:paraId="648C6CCC">
      <w:pPr>
        <w:pStyle w:val="2"/>
        <w:keepNext/>
      </w:pPr>
      <w:r>
        <w:t>23  Author / Editor Declaration</w:t>
      </w:r>
    </w:p>
    <w:p w14:paraId="21F69C53">
      <w:r>
        <w:rPr>
          <w:i w:val="0"/>
        </w:rPr>
        <w:t>By submitting this proposal, I/we confirm that, to the best of my/our knowledge:</w:t>
      </w:r>
    </w:p>
    <w:p w14:paraId="3A0839B2">
      <w:pPr>
        <w:pStyle w:val="23"/>
      </w:pPr>
      <w:r>
        <w:rPr>
          <w:i w:val="0"/>
        </w:rPr>
        <w:t>the information supplied in this proposal is accurate;</w:t>
      </w:r>
    </w:p>
    <w:p w14:paraId="1CC5919F">
      <w:pPr>
        <w:pStyle w:val="23"/>
      </w:pPr>
      <w:r>
        <w:rPr>
          <w:i w:val="0"/>
        </w:rPr>
        <w:t>authorship/editorial responsibility has been described honestly;</w:t>
      </w:r>
    </w:p>
    <w:p w14:paraId="2B12A30A">
      <w:pPr>
        <w:pStyle w:val="23"/>
      </w:pPr>
      <w:r>
        <w:rPr>
          <w:i w:val="0"/>
        </w:rPr>
        <w:t>prior publication, overlapping material, and third-party material have been disclosed where relevant;</w:t>
      </w:r>
    </w:p>
    <w:p w14:paraId="69573F2B">
      <w:pPr>
        <w:pStyle w:val="23"/>
      </w:pPr>
      <w:r>
        <w:rPr>
          <w:i w:val="0"/>
        </w:rPr>
        <w:t>submission of this proposal does not itself create a publishing agreement; and</w:t>
      </w:r>
    </w:p>
    <w:p w14:paraId="5D24590D">
      <w:pPr>
        <w:pStyle w:val="23"/>
      </w:pPr>
      <w:r>
        <w:rPr>
          <w:i w:val="0"/>
        </w:rPr>
        <w:t>accepted projects may be subject to separate editorial, contractual, manuscript-preparation, and production requirements.</w:t>
      </w:r>
    </w:p>
    <w:tbl>
      <w:tblPr>
        <w:tblStyle w:val="1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6350"/>
      </w:tblGrid>
      <w:tr w14:paraId="1A697A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39987C0B">
            <w:pPr>
              <w:spacing w:after="0"/>
            </w:pPr>
            <w:r>
              <w:rPr>
                <w:b/>
              </w:rPr>
              <w:t>Name of lead author/editor: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888888" w:sz="6" w:space="0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21902836">
            <w:pPr>
              <w:spacing w:after="0"/>
            </w:pPr>
            <w:sdt>
              <w:sdtPr>
                <w:alias w:val="FIELD_114"/>
                <w:tag w:val="FIELD_114"/>
                <w:id w:val="831089480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42C3FAC4">
      <w:pPr>
        <w:spacing w:after="0"/>
      </w:pPr>
    </w:p>
    <w:tbl>
      <w:tblPr>
        <w:tblStyle w:val="1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6350"/>
      </w:tblGrid>
      <w:tr w14:paraId="41864E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7810DC8A">
            <w:pPr>
              <w:spacing w:after="0"/>
            </w:pPr>
            <w:r>
              <w:rPr>
                <w:b/>
              </w:rPr>
              <w:t>Signature (if required):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888888" w:sz="6" w:space="0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4E519352">
            <w:pPr>
              <w:spacing w:after="0"/>
            </w:pPr>
            <w:sdt>
              <w:sdtPr>
                <w:alias w:val="FIELD_115"/>
                <w:tag w:val="FIELD_115"/>
                <w:id w:val="132501296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07D6FDB5">
      <w:pPr>
        <w:spacing w:after="0"/>
      </w:pPr>
    </w:p>
    <w:tbl>
      <w:tblPr>
        <w:tblStyle w:val="1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6350"/>
      </w:tblGrid>
      <w:tr w14:paraId="530CCF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7E59D965">
            <w:pPr>
              <w:spacing w:after="0"/>
            </w:pPr>
            <w:r>
              <w:rPr>
                <w:b/>
              </w:rPr>
              <w:t>Date: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888888" w:sz="6" w:space="0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36F007D6">
            <w:pPr>
              <w:spacing w:after="0"/>
            </w:pPr>
            <w:sdt>
              <w:sdtPr>
                <w:alias w:val="FIELD_116"/>
                <w:tag w:val="FIELD_116"/>
                <w:id w:val="619100470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23696214">
      <w:pPr>
        <w:spacing w:after="0"/>
      </w:pPr>
    </w:p>
    <w:p w14:paraId="6681F22C">
      <w:pPr>
        <w:pStyle w:val="2"/>
        <w:keepNext/>
      </w:pPr>
      <w:r>
        <w:t>GreyMind Press Internal Editorial Assessment</w:t>
      </w:r>
    </w:p>
    <w:p w14:paraId="63F8C8EA">
      <w:r>
        <w:rPr>
          <w:i/>
        </w:rPr>
        <w:t>For internal use. Proposal authors may leave this section blank.</w:t>
      </w:r>
    </w:p>
    <w:tbl>
      <w:tblPr>
        <w:tblStyle w:val="1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6350"/>
      </w:tblGrid>
      <w:tr w14:paraId="44C93B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326EF50A">
            <w:pPr>
              <w:spacing w:after="0"/>
            </w:pPr>
            <w:r>
              <w:rPr>
                <w:b/>
              </w:rPr>
              <w:t>Proposal reference: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888888" w:sz="6" w:space="0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7DED5DF7">
            <w:pPr>
              <w:spacing w:after="0"/>
            </w:pPr>
            <w:sdt>
              <w:sdtPr>
                <w:alias w:val="FIELD_117"/>
                <w:tag w:val="FIELD_117"/>
                <w:id w:val="706235851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3542F8F3">
      <w:pPr>
        <w:spacing w:after="0"/>
      </w:pPr>
    </w:p>
    <w:tbl>
      <w:tblPr>
        <w:tblStyle w:val="1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6350"/>
      </w:tblGrid>
      <w:tr w14:paraId="4CF8BE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2356A66A">
            <w:pPr>
              <w:spacing w:after="0"/>
            </w:pPr>
            <w:r>
              <w:rPr>
                <w:b/>
              </w:rPr>
              <w:t>Date received: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888888" w:sz="6" w:space="0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4668B914">
            <w:pPr>
              <w:spacing w:after="0"/>
            </w:pPr>
            <w:sdt>
              <w:sdtPr>
                <w:alias w:val="FIELD_118"/>
                <w:tag w:val="FIELD_118"/>
                <w:id w:val="520661282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014BB40C">
      <w:pPr>
        <w:spacing w:after="0"/>
      </w:pPr>
    </w:p>
    <w:tbl>
      <w:tblPr>
        <w:tblStyle w:val="1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6350"/>
      </w:tblGrid>
      <w:tr w14:paraId="17D035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43ECDD78">
            <w:pPr>
              <w:spacing w:after="0"/>
            </w:pPr>
            <w:r>
              <w:rPr>
                <w:b/>
              </w:rPr>
              <w:t>Editor/reviewer:</w:t>
            </w:r>
          </w:p>
        </w:tc>
        <w:tc>
          <w:tcPr>
            <w:tcW w:w="6350" w:type="dxa"/>
            <w:tcBorders>
              <w:top w:val="nil"/>
              <w:left w:val="nil"/>
              <w:bottom w:val="single" w:color="888888" w:sz="6" w:space="0"/>
              <w:right w:val="nil"/>
            </w:tcBorders>
            <w:tcMar>
              <w:top w:w="50" w:type="dxa"/>
              <w:left w:w="40" w:type="dxa"/>
              <w:bottom w:w="50" w:type="dxa"/>
              <w:right w:w="40" w:type="dxa"/>
            </w:tcMar>
            <w:vAlign w:val="center"/>
          </w:tcPr>
          <w:p w14:paraId="33DE64FD">
            <w:pPr>
              <w:spacing w:after="0"/>
            </w:pPr>
            <w:sdt>
              <w:sdtPr>
                <w:alias w:val="FIELD_119"/>
                <w:tag w:val="FIELD_119"/>
                <w:id w:val="33336351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45228393">
      <w:pPr>
        <w:spacing w:after="0"/>
      </w:pPr>
    </w:p>
    <w:p w14:paraId="1340B64D">
      <w:pPr>
        <w:keepNext/>
        <w:spacing w:after="60"/>
      </w:pPr>
      <w:r>
        <w:rPr>
          <w:b/>
        </w:rPr>
        <w:t>Initial fit:</w:t>
      </w:r>
    </w:p>
    <w:p w14:paraId="4875A3F4">
      <w:pPr>
        <w:spacing w:after="40"/>
        <w:ind w:left="113"/>
      </w:pPr>
      <w:r>
        <w:rPr>
          <w:rFonts w:ascii="DejaVu Sans" w:hAnsi="DejaVu Sans"/>
          <w:sz w:val="21"/>
        </w:rPr>
        <w:t>☐\ Strong fit</w:t>
      </w:r>
    </w:p>
    <w:p w14:paraId="741B4189">
      <w:pPr>
        <w:spacing w:after="40"/>
        <w:ind w:left="113"/>
      </w:pPr>
      <w:r>
        <w:rPr>
          <w:rFonts w:ascii="DejaVu Sans" w:hAnsi="DejaVu Sans"/>
          <w:sz w:val="21"/>
        </w:rPr>
        <w:t>☐\ Possible fit</w:t>
      </w:r>
    </w:p>
    <w:p w14:paraId="07277154">
      <w:pPr>
        <w:spacing w:after="40"/>
        <w:ind w:left="113"/>
      </w:pPr>
      <w:r>
        <w:rPr>
          <w:rFonts w:ascii="DejaVu Sans" w:hAnsi="DejaVu Sans"/>
          <w:sz w:val="21"/>
        </w:rPr>
        <w:t>☐\ Weak fit</w:t>
      </w:r>
    </w:p>
    <w:p w14:paraId="1BEBB3FC">
      <w:pPr>
        <w:spacing w:after="40"/>
        <w:ind w:left="113"/>
      </w:pPr>
      <w:r>
        <w:rPr>
          <w:rFonts w:ascii="DejaVu Sans" w:hAnsi="DejaVu Sans"/>
          <w:sz w:val="21"/>
        </w:rPr>
        <w:t>☐\ Out of scope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9"/>
        <w:gridCol w:w="3099"/>
        <w:gridCol w:w="3099"/>
      </w:tblGrid>
      <w:tr w14:paraId="31E7E9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shd w:val="clear" w:color="auto" w:fill="F3EEF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E970C">
            <w:r>
              <w:rPr>
                <w:b/>
                <w:sz w:val="18"/>
              </w:rPr>
              <w:t>Evaluation criterion</w:t>
            </w:r>
          </w:p>
        </w:tc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shd w:val="clear" w:color="auto" w:fill="F3EEF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B0A02">
            <w:r>
              <w:rPr>
                <w:b/>
                <w:sz w:val="18"/>
              </w:rPr>
              <w:t>Score</w:t>
            </w:r>
          </w:p>
        </w:tc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shd w:val="clear" w:color="auto" w:fill="F3EEF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4298F">
            <w:r>
              <w:rPr>
                <w:b/>
                <w:sz w:val="18"/>
              </w:rPr>
              <w:t>Comments</w:t>
            </w:r>
          </w:p>
        </w:tc>
      </w:tr>
      <w:tr w14:paraId="42D479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9F7C389">
            <w:pPr>
              <w:spacing w:after="0"/>
            </w:pPr>
            <w:r>
              <w:rPr>
                <w:sz w:val="18"/>
              </w:rPr>
              <w:t>Scholarly/professional contribution</w:t>
            </w:r>
          </w:p>
        </w:tc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967EA16">
            <w:pPr>
              <w:spacing w:after="0"/>
            </w:pPr>
            <w:sdt>
              <w:sdtPr>
                <w:alias w:val="FIELD_120"/>
                <w:tag w:val="FIELD_120"/>
                <w:id w:val="504677438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BC5DC7D">
            <w:pPr>
              <w:spacing w:after="0"/>
            </w:pPr>
            <w:sdt>
              <w:sdtPr>
                <w:alias w:val="FIELD_121"/>
                <w:tag w:val="FIELD_121"/>
                <w:id w:val="159700974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</w:tr>
      <w:tr w14:paraId="305DAA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BD89B3C">
            <w:pPr>
              <w:spacing w:after="0"/>
            </w:pPr>
            <w:r>
              <w:rPr>
                <w:sz w:val="18"/>
              </w:rPr>
              <w:t>Need and timeliness</w:t>
            </w:r>
          </w:p>
        </w:tc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A35BA6E">
            <w:pPr>
              <w:spacing w:after="0"/>
            </w:pPr>
            <w:sdt>
              <w:sdtPr>
                <w:alias w:val="FIELD_122"/>
                <w:tag w:val="FIELD_122"/>
                <w:id w:val="29449998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565820A">
            <w:pPr>
              <w:spacing w:after="0"/>
            </w:pPr>
            <w:sdt>
              <w:sdtPr>
                <w:alias w:val="FIELD_123"/>
                <w:tag w:val="FIELD_123"/>
                <w:id w:val="545666440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</w:tr>
      <w:tr w14:paraId="164DCE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74A9C36">
            <w:pPr>
              <w:spacing w:after="0"/>
            </w:pPr>
            <w:r>
              <w:rPr>
                <w:sz w:val="18"/>
              </w:rPr>
              <w:t>Distinctiveness</w:t>
            </w:r>
          </w:p>
        </w:tc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D2BCF88">
            <w:pPr>
              <w:spacing w:after="0"/>
            </w:pPr>
            <w:sdt>
              <w:sdtPr>
                <w:alias w:val="FIELD_124"/>
                <w:tag w:val="FIELD_124"/>
                <w:id w:val="105112632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E2B62B2">
            <w:pPr>
              <w:spacing w:after="0"/>
            </w:pPr>
            <w:sdt>
              <w:sdtPr>
                <w:alias w:val="FIELD_125"/>
                <w:tag w:val="FIELD_125"/>
                <w:id w:val="619670532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</w:tr>
      <w:tr w14:paraId="700127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34BA5CB">
            <w:pPr>
              <w:spacing w:after="0"/>
            </w:pPr>
            <w:r>
              <w:rPr>
                <w:sz w:val="18"/>
              </w:rPr>
              <w:t>Readership clarity</w:t>
            </w:r>
          </w:p>
        </w:tc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AE7086A">
            <w:pPr>
              <w:spacing w:after="0"/>
            </w:pPr>
            <w:sdt>
              <w:sdtPr>
                <w:alias w:val="FIELD_126"/>
                <w:tag w:val="FIELD_126"/>
                <w:id w:val="803174986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925761">
            <w:pPr>
              <w:spacing w:after="0"/>
            </w:pPr>
            <w:sdt>
              <w:sdtPr>
                <w:alias w:val="FIELD_127"/>
                <w:tag w:val="FIELD_127"/>
                <w:id w:val="716735289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</w:tr>
      <w:tr w14:paraId="4B9D3E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D11F66E">
            <w:pPr>
              <w:spacing w:after="0"/>
            </w:pPr>
            <w:r>
              <w:rPr>
                <w:sz w:val="18"/>
              </w:rPr>
              <w:t>Market position</w:t>
            </w:r>
          </w:p>
        </w:tc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D79A0EE">
            <w:pPr>
              <w:spacing w:after="0"/>
            </w:pPr>
            <w:sdt>
              <w:sdtPr>
                <w:alias w:val="FIELD_128"/>
                <w:tag w:val="FIELD_128"/>
                <w:id w:val="930579292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79FB2F0">
            <w:pPr>
              <w:spacing w:after="0"/>
            </w:pPr>
            <w:sdt>
              <w:sdtPr>
                <w:alias w:val="FIELD_129"/>
                <w:tag w:val="FIELD_129"/>
                <w:id w:val="69178717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</w:tr>
      <w:tr w14:paraId="473186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BEEF7E0">
            <w:pPr>
              <w:spacing w:after="0"/>
            </w:pPr>
            <w:r>
              <w:rPr>
                <w:sz w:val="18"/>
              </w:rPr>
              <w:t>Structure/chapter plan</w:t>
            </w:r>
          </w:p>
        </w:tc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A9D07C8">
            <w:pPr>
              <w:spacing w:after="0"/>
            </w:pPr>
            <w:sdt>
              <w:sdtPr>
                <w:alias w:val="FIELD_130"/>
                <w:tag w:val="FIELD_130"/>
                <w:id w:val="737954843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CF51D7D">
            <w:pPr>
              <w:spacing w:after="0"/>
            </w:pPr>
            <w:sdt>
              <w:sdtPr>
                <w:alias w:val="FIELD_131"/>
                <w:tag w:val="FIELD_131"/>
                <w:id w:val="651313951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</w:tr>
      <w:tr w14:paraId="051AD2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D14C7CA">
            <w:pPr>
              <w:spacing w:after="0"/>
            </w:pPr>
            <w:r>
              <w:rPr>
                <w:sz w:val="18"/>
              </w:rPr>
              <w:t>Author/editor capability</w:t>
            </w:r>
          </w:p>
        </w:tc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F5EA521">
            <w:pPr>
              <w:spacing w:after="0"/>
            </w:pPr>
            <w:sdt>
              <w:sdtPr>
                <w:alias w:val="FIELD_132"/>
                <w:tag w:val="FIELD_132"/>
                <w:id w:val="700214878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CE27BBF">
            <w:pPr>
              <w:spacing w:after="0"/>
            </w:pPr>
            <w:sdt>
              <w:sdtPr>
                <w:alias w:val="FIELD_133"/>
                <w:tag w:val="FIELD_133"/>
                <w:id w:val="781674153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</w:tr>
      <w:tr w14:paraId="76C15C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F0E7CA7">
            <w:pPr>
              <w:spacing w:after="0"/>
            </w:pPr>
            <w:r>
              <w:rPr>
                <w:sz w:val="18"/>
              </w:rPr>
              <w:t>Feasibility and delivery risk</w:t>
            </w:r>
          </w:p>
        </w:tc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196FFB4">
            <w:pPr>
              <w:spacing w:after="0"/>
            </w:pPr>
            <w:sdt>
              <w:sdtPr>
                <w:alias w:val="FIELD_134"/>
                <w:tag w:val="FIELD_134"/>
                <w:id w:val="114574439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69DDA22">
            <w:pPr>
              <w:spacing w:after="0"/>
            </w:pPr>
            <w:sdt>
              <w:sdtPr>
                <w:alias w:val="FIELD_135"/>
                <w:tag w:val="FIELD_135"/>
                <w:id w:val="178465062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</w:tr>
      <w:tr w14:paraId="2B8AB9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CF6C088">
            <w:pPr>
              <w:spacing w:after="0"/>
            </w:pPr>
            <w:r>
              <w:rPr>
                <w:sz w:val="18"/>
              </w:rPr>
              <w:t>GreyMind Press fit</w:t>
            </w:r>
          </w:p>
        </w:tc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98E50F0">
            <w:pPr>
              <w:spacing w:after="0"/>
            </w:pPr>
            <w:sdt>
              <w:sdtPr>
                <w:alias w:val="FIELD_136"/>
                <w:tag w:val="FIELD_136"/>
                <w:id w:val="759644868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  <w:tc>
          <w:tcPr>
            <w:tcW w:w="3099" w:type="dxa"/>
            <w:tcBorders>
              <w:top w:val="single" w:color="B7B7B7" w:sz="4" w:space="0"/>
              <w:left w:val="single" w:color="B7B7B7" w:sz="4" w:space="0"/>
              <w:bottom w:val="single" w:color="B7B7B7" w:sz="4" w:space="0"/>
              <w:right w:val="single" w:color="B7B7B7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9FDEBEA">
            <w:pPr>
              <w:spacing w:after="0"/>
            </w:pPr>
            <w:sdt>
              <w:sdtPr>
                <w:alias w:val="FIELD_137"/>
                <w:tag w:val="FIELD_137"/>
                <w:id w:val="875161322"/>
                <w:text/>
              </w:sdtPr>
              <w:sdtContent>
                <w:r>
                  <w:rPr>
                    <w:i/>
                    <w:color w:val="777777"/>
                    <w:sz w:val="18"/>
                  </w:rPr>
                  <w:t>Click or tap here to enter text.</w:t>
                </w:r>
              </w:sdtContent>
            </w:sdt>
          </w:p>
        </w:tc>
      </w:tr>
    </w:tbl>
    <w:p w14:paraId="3E5CB093">
      <w:pPr>
        <w:spacing w:after="20"/>
      </w:pPr>
    </w:p>
    <w:p w14:paraId="07FEC448">
      <w:pPr>
        <w:keepNext/>
        <w:spacing w:after="60"/>
      </w:pPr>
      <w:r>
        <w:rPr>
          <w:b/>
        </w:rPr>
        <w:t>Key strengths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483508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5B4B5E06">
            <w:pPr>
              <w:spacing w:after="0"/>
            </w:pPr>
            <w:sdt>
              <w:sdtPr>
                <w:alias w:val="FIELD_138"/>
                <w:tag w:val="FIELD_138"/>
                <w:id w:val="652783816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412E6DB3">
      <w:pPr>
        <w:spacing w:after="0"/>
      </w:pPr>
    </w:p>
    <w:p w14:paraId="2B0F3125">
      <w:pPr>
        <w:keepNext/>
        <w:spacing w:after="60"/>
      </w:pPr>
      <w:r>
        <w:rPr>
          <w:b/>
        </w:rPr>
        <w:t>Key concerns / risks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431D94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788E99AB">
            <w:pPr>
              <w:spacing w:after="0"/>
            </w:pPr>
            <w:sdt>
              <w:sdtPr>
                <w:alias w:val="FIELD_139"/>
                <w:tag w:val="FIELD_139"/>
                <w:id w:val="374721818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1A170146">
      <w:pPr>
        <w:spacing w:after="0"/>
      </w:pPr>
    </w:p>
    <w:p w14:paraId="5877E2EF">
      <w:pPr>
        <w:keepNext/>
        <w:spacing w:after="60"/>
      </w:pPr>
      <w:r>
        <w:rPr>
          <w:b/>
        </w:rPr>
        <w:t>Questions for the author/editor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475780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638B4836">
            <w:pPr>
              <w:spacing w:after="0"/>
            </w:pPr>
            <w:sdt>
              <w:sdtPr>
                <w:alias w:val="FIELD_140"/>
                <w:tag w:val="FIELD_140"/>
                <w:id w:val="909583918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792F1483">
      <w:pPr>
        <w:spacing w:after="0"/>
      </w:pPr>
    </w:p>
    <w:p w14:paraId="1AD562AA">
      <w:pPr>
        <w:keepNext/>
        <w:spacing w:after="60"/>
      </w:pPr>
      <w:r>
        <w:rPr>
          <w:b/>
        </w:rPr>
        <w:t>Recommended next step:</w:t>
      </w:r>
    </w:p>
    <w:p w14:paraId="3F95C94F">
      <w:pPr>
        <w:spacing w:after="40"/>
        <w:ind w:left="113"/>
      </w:pPr>
      <w:r>
        <w:rPr>
          <w:rFonts w:ascii="DejaVu Sans" w:hAnsi="DejaVu Sans"/>
          <w:sz w:val="21"/>
        </w:rPr>
        <w:t>☐\ Decline</w:t>
      </w:r>
    </w:p>
    <w:p w14:paraId="6737CF92">
      <w:pPr>
        <w:spacing w:after="40"/>
        <w:ind w:left="113"/>
      </w:pPr>
      <w:r>
        <w:rPr>
          <w:rFonts w:ascii="DejaVu Sans" w:hAnsi="DejaVu Sans"/>
          <w:sz w:val="21"/>
        </w:rPr>
        <w:t>☐\ Request clarification/revision</w:t>
      </w:r>
    </w:p>
    <w:p w14:paraId="4A86EFBC">
      <w:pPr>
        <w:spacing w:after="40"/>
        <w:ind w:left="113"/>
      </w:pPr>
      <w:r>
        <w:rPr>
          <w:rFonts w:ascii="DejaVu Sans" w:hAnsi="DejaVu Sans"/>
          <w:sz w:val="21"/>
        </w:rPr>
        <w:t>☐\ Request sample material</w:t>
      </w:r>
    </w:p>
    <w:p w14:paraId="6F4F2C01">
      <w:pPr>
        <w:spacing w:after="40"/>
        <w:ind w:left="113"/>
      </w:pPr>
      <w:r>
        <w:rPr>
          <w:rFonts w:ascii="DejaVu Sans" w:hAnsi="DejaVu Sans"/>
          <w:sz w:val="21"/>
        </w:rPr>
        <w:t>☐\ Seek external proposal review</w:t>
      </w:r>
    </w:p>
    <w:p w14:paraId="2638DAFB">
      <w:pPr>
        <w:spacing w:after="40"/>
        <w:ind w:left="113"/>
      </w:pPr>
      <w:r>
        <w:rPr>
          <w:rFonts w:ascii="DejaVu Sans" w:hAnsi="DejaVu Sans"/>
          <w:sz w:val="21"/>
        </w:rPr>
        <w:t>☐\ Invite full proposal discussion</w:t>
      </w:r>
    </w:p>
    <w:p w14:paraId="61BA4195">
      <w:pPr>
        <w:spacing w:after="40"/>
        <w:ind w:left="113"/>
      </w:pPr>
      <w:r>
        <w:rPr>
          <w:rFonts w:ascii="DejaVu Sans" w:hAnsi="DejaVu Sans"/>
          <w:sz w:val="21"/>
        </w:rPr>
        <w:t>☐\ Proceed to internal acquisition/contract consideration</w:t>
      </w:r>
    </w:p>
    <w:p w14:paraId="02C50171">
      <w:pPr>
        <w:keepNext/>
        <w:spacing w:after="60"/>
      </w:pPr>
      <w:r>
        <w:rPr>
          <w:b/>
        </w:rPr>
        <w:t>Internal comments</w:t>
      </w:r>
    </w:p>
    <w:tbl>
      <w:tblPr>
        <w:tblStyle w:val="12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8"/>
      </w:tblGrid>
      <w:tr w14:paraId="1652A0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9298" w:type="dxa"/>
            <w:tcBorders>
              <w:top w:val="single" w:color="A0A0A0" w:sz="4" w:space="0"/>
              <w:left w:val="single" w:color="A0A0A0" w:sz="4" w:space="0"/>
              <w:bottom w:val="single" w:color="A0A0A0" w:sz="4" w:space="0"/>
              <w:right w:val="single" w:color="A0A0A0" w:sz="4" w:space="0"/>
            </w:tcBorders>
            <w:shd w:val="clear" w:color="auto" w:fill="FAFAFA"/>
            <w:tcMar>
              <w:top w:w="90" w:type="dxa"/>
              <w:left w:w="100" w:type="dxa"/>
              <w:bottom w:w="90" w:type="dxa"/>
              <w:right w:w="100" w:type="dxa"/>
            </w:tcMar>
            <w:vAlign w:val="top"/>
          </w:tcPr>
          <w:p w14:paraId="323E9D79">
            <w:pPr>
              <w:spacing w:after="0"/>
            </w:pPr>
            <w:sdt>
              <w:sdtPr>
                <w:alias w:val="FIELD_141"/>
                <w:tag w:val="FIELD_141"/>
                <w:id w:val="539909854"/>
                <w:text/>
              </w:sdtPr>
              <w:sdtContent>
                <w:r>
                  <w:rPr>
                    <w:i/>
                    <w:color w:val="777777"/>
                  </w:rPr>
                  <w:t>Click or tap here to enter text.</w:t>
                </w:r>
              </w:sdtContent>
            </w:sdt>
          </w:p>
        </w:tc>
      </w:tr>
    </w:tbl>
    <w:p w14:paraId="204E9CD1">
      <w:pPr>
        <w:spacing w:after="0"/>
      </w:pPr>
    </w:p>
    <w:sectPr>
      <w:headerReference r:id="rId5" w:type="default"/>
      <w:footerReference r:id="rId6" w:type="default"/>
      <w:pgSz w:w="11906" w:h="16838"/>
      <w:pgMar w:top="1134" w:right="1304" w:bottom="1134" w:left="130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altName w:val="方正黑体_GBK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Noto Sans CJK SC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Noto Sans CJK SC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ＭＳ 明朝">
    <w:altName w:val="MS Gothic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ＭＳ ゴシック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ourier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ＭＳ 明朝">
    <w:altName w:val="MS Goth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ndika">
    <w:panose1 w:val="02000000000000000000"/>
    <w:charset w:val="00"/>
    <w:family w:val="auto"/>
    <w:pitch w:val="default"/>
    <w:sig w:usb0="A00003FF" w:usb1="5200E1FF" w:usb2="0A000029" w:usb3="00100000" w:csb0="2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08E443">
    <w:pPr>
      <w:pStyle w:val="18"/>
      <w:jc w:val="center"/>
    </w:pPr>
    <w:r>
      <w:rPr>
        <w:sz w:val="18"/>
      </w:rPr>
      <w:fldChar w:fldCharType="begin"/>
    </w:r>
    <w:r>
      <w:rPr>
        <w:sz w:val="18"/>
      </w:rPr>
      <w:instrText xml:space="preserve"> PAGE </w:instrText>
    </w:r>
    <w:r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0EA35C">
    <w:pPr>
      <w:tabs>
        <w:tab w:val="left" w:pos="9298"/>
      </w:tabs>
    </w:pPr>
    <w:r>
      <w:rPr>
        <w:b/>
        <w:sz w:val="18"/>
      </w:rPr>
      <w:t>GreyMind Press</w:t>
    </w:r>
    <w:r>
      <w:rPr>
        <w:i/>
        <w:sz w:val="18"/>
      </w:rPr>
      <w:tab/>
    </w:r>
    <w:r>
      <w:rPr>
        <w:i/>
        <w:sz w:val="18"/>
      </w:rPr>
      <w:t>Book Proposal Form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31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30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25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4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29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23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D377D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00" w:line="276" w:lineRule="auto"/>
    </w:pPr>
    <w:rPr>
      <w:rFonts w:ascii="Times New Roman" w:hAnsi="Times New Roman" w:eastAsiaTheme="minorEastAsia" w:cstheme="minorBidi"/>
      <w:color w:val="222222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38"/>
    <w:qFormat/>
    <w:uiPriority w:val="9"/>
    <w:pPr>
      <w:keepNext/>
      <w:keepLines/>
      <w:spacing w:before="240" w:after="140"/>
      <w:outlineLvl w:val="0"/>
    </w:pPr>
    <w:rPr>
      <w:rFonts w:asciiTheme="majorHAnsi" w:hAnsiTheme="majorHAnsi" w:eastAsiaTheme="majorEastAsia" w:cstheme="majorBidi"/>
      <w:b/>
      <w:bCs/>
      <w:color w:val="222222"/>
      <w:sz w:val="30"/>
      <w:szCs w:val="28"/>
    </w:rPr>
  </w:style>
  <w:style w:type="paragraph" w:styleId="3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222222"/>
      <w:sz w:val="24"/>
      <w:szCs w:val="26"/>
    </w:rPr>
  </w:style>
  <w:style w:type="paragraph" w:styleId="4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7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8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9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0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ody Text"/>
    <w:basedOn w:val="1"/>
    <w:link w:val="144"/>
    <w:unhideWhenUsed/>
    <w:qFormat/>
    <w:uiPriority w:val="99"/>
    <w:pPr>
      <w:spacing w:after="120"/>
    </w:pPr>
  </w:style>
  <w:style w:type="paragraph" w:styleId="14">
    <w:name w:val="Body Text 2"/>
    <w:basedOn w:val="1"/>
    <w:link w:val="145"/>
    <w:unhideWhenUsed/>
    <w:qFormat/>
    <w:uiPriority w:val="99"/>
    <w:pPr>
      <w:spacing w:after="120" w:line="480" w:lineRule="auto"/>
    </w:pPr>
  </w:style>
  <w:style w:type="paragraph" w:styleId="15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6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character" w:styleId="17">
    <w:name w:val="Emphasis"/>
    <w:basedOn w:val="11"/>
    <w:qFormat/>
    <w:uiPriority w:val="20"/>
    <w:rPr>
      <w:i/>
      <w:iCs/>
    </w:rPr>
  </w:style>
  <w:style w:type="paragraph" w:styleId="18">
    <w:name w:val="foot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9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0">
    <w:name w:val="List"/>
    <w:basedOn w:val="1"/>
    <w:unhideWhenUsed/>
    <w:uiPriority w:val="99"/>
    <w:pPr>
      <w:ind w:left="360" w:hanging="360"/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23">
    <w:name w:val="List Bullet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24">
    <w:name w:val="List Bullet 2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25">
    <w:name w:val="List Bullet 3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26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7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28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29">
    <w:name w:val="List Number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30">
    <w:name w:val="List Number 2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31">
    <w:name w:val="List Number 3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3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character" w:styleId="33">
    <w:name w:val="Strong"/>
    <w:basedOn w:val="11"/>
    <w:qFormat/>
    <w:uiPriority w:val="22"/>
    <w:rPr>
      <w:b/>
      <w:bCs/>
    </w:rPr>
  </w:style>
  <w:style w:type="paragraph" w:styleId="34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table" w:styleId="35">
    <w:name w:val="Table Grid"/>
    <w:basedOn w:val="1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6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7">
    <w:name w:val="Light Shading"/>
    <w:basedOn w:val="1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8">
    <w:name w:val="Light Shading Accent 1"/>
    <w:basedOn w:val="1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9">
    <w:name w:val="Light Shading Accent 2"/>
    <w:basedOn w:val="1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40">
    <w:name w:val="Light Shading Accent 3"/>
    <w:basedOn w:val="1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41">
    <w:name w:val="Light Shading Accent 4"/>
    <w:basedOn w:val="1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2">
    <w:name w:val="Light Shading Accent 5"/>
    <w:basedOn w:val="1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3">
    <w:name w:val="Light Shading Accent 6"/>
    <w:basedOn w:val="1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4">
    <w:name w:val="Light List"/>
    <w:basedOn w:val="1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5">
    <w:name w:val="Light List Accent 1"/>
    <w:basedOn w:val="1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6">
    <w:name w:val="Light List Accent 2"/>
    <w:basedOn w:val="1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7">
    <w:name w:val="Light List Accent 3"/>
    <w:basedOn w:val="1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8">
    <w:name w:val="Light List Accent 4"/>
    <w:basedOn w:val="1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9">
    <w:name w:val="Light List Accent 5"/>
    <w:basedOn w:val="1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50">
    <w:name w:val="Light List Accent 6"/>
    <w:basedOn w:val="1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51">
    <w:name w:val="Light Grid"/>
    <w:basedOn w:val="1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2">
    <w:name w:val="Light Grid Accent 1"/>
    <w:basedOn w:val="1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3">
    <w:name w:val="Light Grid Accent 2"/>
    <w:basedOn w:val="1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4">
    <w:name w:val="Light Grid Accent 3"/>
    <w:basedOn w:val="1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5">
    <w:name w:val="Light Grid Accent 4"/>
    <w:basedOn w:val="1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6">
    <w:name w:val="Light Grid Accent 5"/>
    <w:basedOn w:val="1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7">
    <w:name w:val="Light Grid Accent 6"/>
    <w:basedOn w:val="1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8">
    <w:name w:val="Medium Shading 1"/>
    <w:basedOn w:val="1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1"/>
    <w:basedOn w:val="1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2"/>
    <w:basedOn w:val="1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3"/>
    <w:basedOn w:val="1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1 Accent 4"/>
    <w:basedOn w:val="1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3">
    <w:name w:val="Medium Shading 1 Accent 5"/>
    <w:basedOn w:val="1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4">
    <w:name w:val="Medium Shading 1 Accent 6"/>
    <w:basedOn w:val="1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5">
    <w:name w:val="Medium Shading 2"/>
    <w:basedOn w:val="1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1"/>
    <w:basedOn w:val="1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2"/>
    <w:basedOn w:val="1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3"/>
    <w:basedOn w:val="1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4"/>
    <w:basedOn w:val="1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Shading 2 Accent 5"/>
    <w:basedOn w:val="1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1">
    <w:name w:val="Medium Shading 2 Accent 6"/>
    <w:basedOn w:val="1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2">
    <w:name w:val="Medium List 1"/>
    <w:basedOn w:val="1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3">
    <w:name w:val="Medium List 1 Accent 1"/>
    <w:basedOn w:val="1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4">
    <w:name w:val="Medium List 1 Accent 2"/>
    <w:basedOn w:val="1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5">
    <w:name w:val="Medium List 1 Accent 3"/>
    <w:basedOn w:val="1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6">
    <w:name w:val="Medium List 1 Accent 4"/>
    <w:basedOn w:val="1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7">
    <w:name w:val="Medium List 1 Accent 5"/>
    <w:basedOn w:val="1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8">
    <w:name w:val="Medium List 1 Accent 6"/>
    <w:basedOn w:val="1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9">
    <w:name w:val="Medium List 2"/>
    <w:basedOn w:val="1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1"/>
    <w:basedOn w:val="1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2"/>
    <w:basedOn w:val="1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3"/>
    <w:basedOn w:val="1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List 2 Accent 4"/>
    <w:basedOn w:val="1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4">
    <w:name w:val="Medium List 2 Accent 5"/>
    <w:basedOn w:val="1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5">
    <w:name w:val="Medium List 2 Accent 6"/>
    <w:basedOn w:val="1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6">
    <w:name w:val="Medium Grid 1"/>
    <w:basedOn w:val="1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7">
    <w:name w:val="Medium Grid 1 Accent 1"/>
    <w:basedOn w:val="1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8">
    <w:name w:val="Medium Grid 1 Accent 2"/>
    <w:basedOn w:val="1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9">
    <w:name w:val="Medium Grid 1 Accent 3"/>
    <w:basedOn w:val="1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90">
    <w:name w:val="Medium Grid 1 Accent 4"/>
    <w:basedOn w:val="1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91">
    <w:name w:val="Medium Grid 1 Accent 5"/>
    <w:basedOn w:val="1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2">
    <w:name w:val="Medium Grid 1 Accent 6"/>
    <w:basedOn w:val="1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3">
    <w:name w:val="Medium Grid 2"/>
    <w:basedOn w:val="1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1"/>
    <w:basedOn w:val="1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2"/>
    <w:basedOn w:val="1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3"/>
    <w:basedOn w:val="1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4"/>
    <w:basedOn w:val="1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2 Accent 5"/>
    <w:basedOn w:val="1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9">
    <w:name w:val="Medium Grid 2 Accent 6"/>
    <w:basedOn w:val="1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0">
    <w:name w:val="Medium Grid 3"/>
    <w:basedOn w:val="1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101">
    <w:name w:val="Medium Grid 3 Accent 1"/>
    <w:basedOn w:val="1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2">
    <w:name w:val="Medium Grid 3 Accent 2"/>
    <w:basedOn w:val="1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3">
    <w:name w:val="Medium Grid 3 Accent 3"/>
    <w:basedOn w:val="1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4">
    <w:name w:val="Medium Grid 3 Accent 4"/>
    <w:basedOn w:val="1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5">
    <w:name w:val="Medium Grid 3 Accent 5"/>
    <w:basedOn w:val="1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6">
    <w:name w:val="Medium Grid 3 Accent 6"/>
    <w:basedOn w:val="1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7">
    <w:name w:val="Dark List"/>
    <w:basedOn w:val="1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8">
    <w:name w:val="Dark List Accent 1"/>
    <w:basedOn w:val="1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9">
    <w:name w:val="Dark List Accent 2"/>
    <w:basedOn w:val="1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10">
    <w:name w:val="Dark List Accent 3"/>
    <w:basedOn w:val="1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11">
    <w:name w:val="Dark List Accent 4"/>
    <w:basedOn w:val="1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2">
    <w:name w:val="Dark List Accent 5"/>
    <w:basedOn w:val="1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3">
    <w:name w:val="Dark List Accent 6"/>
    <w:basedOn w:val="1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4">
    <w:name w:val="Colorful Shading"/>
    <w:basedOn w:val="1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1"/>
    <w:basedOn w:val="1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2"/>
    <w:basedOn w:val="1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3"/>
    <w:basedOn w:val="1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8">
    <w:name w:val="Colorful Shading Accent 4"/>
    <w:basedOn w:val="1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Shading Accent 5"/>
    <w:basedOn w:val="1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20">
    <w:name w:val="Colorful Shading Accent 6"/>
    <w:basedOn w:val="1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21">
    <w:name w:val="Colorful List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22">
    <w:name w:val="Colorful List Accent 1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3">
    <w:name w:val="Colorful List Accent 2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4">
    <w:name w:val="Colorful List Accent 3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5">
    <w:name w:val="Colorful List Accent 4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6">
    <w:name w:val="Colorful List Accent 5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7">
    <w:name w:val="Colorful List Accent 6"/>
    <w:basedOn w:val="1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8">
    <w:name w:val="Colorful Grid"/>
    <w:basedOn w:val="1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9">
    <w:name w:val="Colorful Grid Accent 1"/>
    <w:basedOn w:val="1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30">
    <w:name w:val="Colorful Grid Accent 2"/>
    <w:basedOn w:val="1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31">
    <w:name w:val="Colorful Grid Accent 3"/>
    <w:basedOn w:val="1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2">
    <w:name w:val="Colorful Grid Accent 4"/>
    <w:basedOn w:val="1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3">
    <w:name w:val="Colorful Grid Accent 5"/>
    <w:basedOn w:val="1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4">
    <w:name w:val="Colorful Grid Accent 6"/>
    <w:basedOn w:val="1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135">
    <w:name w:val="Header Char"/>
    <w:basedOn w:val="11"/>
    <w:link w:val="19"/>
    <w:uiPriority w:val="99"/>
  </w:style>
  <w:style w:type="character" w:customStyle="1" w:styleId="136">
    <w:name w:val="Footer Char"/>
    <w:basedOn w:val="11"/>
    <w:link w:val="18"/>
    <w:qFormat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1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1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1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1"/>
    <w:link w:val="36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1"/>
    <w:link w:val="3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1"/>
    <w:link w:val="13"/>
    <w:qFormat/>
    <w:uiPriority w:val="99"/>
  </w:style>
  <w:style w:type="character" w:customStyle="1" w:styleId="145">
    <w:name w:val="Body Text 2 Char"/>
    <w:basedOn w:val="11"/>
    <w:link w:val="14"/>
    <w:qFormat/>
    <w:uiPriority w:val="99"/>
  </w:style>
  <w:style w:type="character" w:customStyle="1" w:styleId="146">
    <w:name w:val="Body Text 3 Char"/>
    <w:basedOn w:val="11"/>
    <w:link w:val="15"/>
    <w:qFormat/>
    <w:uiPriority w:val="99"/>
    <w:rPr>
      <w:sz w:val="16"/>
      <w:szCs w:val="16"/>
    </w:rPr>
  </w:style>
  <w:style w:type="character" w:customStyle="1" w:styleId="147">
    <w:name w:val="Macro Text Char"/>
    <w:basedOn w:val="11"/>
    <w:link w:val="3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1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1"/>
    <w:link w:val="5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1"/>
    <w:link w:val="6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1"/>
    <w:link w:val="7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1"/>
    <w:link w:val="8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1"/>
    <w:link w:val="9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1"/>
    <w:link w:val="10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1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1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1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1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1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1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2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/APA.XSL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2184</Words>
  <Characters>11075</Characters>
  <Lines>0</Lines>
  <Paragraphs>0</Paragraphs>
  <TotalTime>0</TotalTime>
  <ScaleCrop>false</ScaleCrop>
  <LinksUpToDate>false</LinksUpToDate>
  <CharactersWithSpaces>12909</CharactersWithSpaces>
  <Application>WPS Office_12.1.2.26885_F1E327BC-269C-435d-A152-05C5408002CA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2013-12-23T18:15:00Z</dcterms:created>
  <dc:creator>ESANGBEDO MOSES</dc:creator>
  <cp:lastModifiedBy>ESANGBEDO MOSES</cp:lastModifiedBy>
  <dcterms:modified xsi:type="dcterms:W3CDTF">2026-08-14T20:13:00Z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1033-12.1.2.26885</vt:lpwstr>
  </property>
  <property fmtid="{D5CDD505-2E9C-101B-9397-08002B2CF9AE}" pid="3" name="ICV">
    <vt:lpwstr>F216F3AA15F39FE70CAF7F6A8CFF2BEF_42</vt:lpwstr>
  </property>
</Properties>
</file>